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034994" w:rsidRPr="007446EC" w14:paraId="7E8AC577" w14:textId="77777777">
        <w:trPr>
          <w:cantSplit/>
          <w:jc w:val="center"/>
        </w:trPr>
        <w:tc>
          <w:tcPr>
            <w:tcW w:w="1094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C9D8EE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E7A8D47" w14:textId="2B3BC7B6" w:rsidR="00034994" w:rsidRPr="00D9420E" w:rsidRDefault="00D9420E">
            <w:pPr>
              <w:jc w:val="center"/>
              <w:rPr>
                <w:lang w:val="es-CR"/>
              </w:rPr>
            </w:pPr>
            <w:r w:rsidRPr="009A592B">
              <w:rPr>
                <w:b/>
                <w:sz w:val="20"/>
                <w:lang w:val="es-CR"/>
              </w:rPr>
              <w:t xml:space="preserve">FORMULARIO PARA SOLICITUD DE MEDICAMENTOS INCLUIDOS EN EL </w:t>
            </w:r>
            <w:r w:rsidRPr="00260BD7">
              <w:rPr>
                <w:b/>
                <w:bCs/>
                <w:sz w:val="20"/>
                <w:szCs w:val="20"/>
                <w:lang w:val="es-CR"/>
              </w:rPr>
              <w:t>FORMULARIO TERAPÉUTICO INSTITUCIONAL (</w:t>
            </w:r>
            <w:r w:rsidR="00CB66B3">
              <w:rPr>
                <w:b/>
                <w:bCs/>
                <w:sz w:val="20"/>
                <w:szCs w:val="20"/>
                <w:lang w:val="es-CR"/>
              </w:rPr>
              <w:t>FTI/</w:t>
            </w:r>
            <w:r>
              <w:rPr>
                <w:b/>
                <w:bCs/>
                <w:sz w:val="20"/>
                <w:szCs w:val="20"/>
                <w:lang w:val="es-CR"/>
              </w:rPr>
              <w:t>LOM</w:t>
            </w:r>
            <w:r w:rsidRPr="00260BD7">
              <w:rPr>
                <w:b/>
                <w:bCs/>
                <w:sz w:val="20"/>
                <w:szCs w:val="20"/>
                <w:lang w:val="es-CR"/>
              </w:rPr>
              <w:t>)</w:t>
            </w:r>
            <w:r w:rsidRPr="009A592B">
              <w:rPr>
                <w:b/>
                <w:sz w:val="20"/>
                <w:lang w:val="es-CR"/>
              </w:rPr>
              <w:t xml:space="preserve"> POR NO </w:t>
            </w:r>
            <w:r w:rsidR="00C07C30">
              <w:rPr>
                <w:b/>
                <w:sz w:val="20"/>
                <w:lang w:val="es-CR"/>
              </w:rPr>
              <w:t>CONTAR CON NIVEL DE USUARIO</w:t>
            </w:r>
          </w:p>
        </w:tc>
      </w:tr>
      <w:tr w:rsidR="00034994" w:rsidRPr="007446EC" w14:paraId="5A1D64E9" w14:textId="77777777">
        <w:trPr>
          <w:cantSplit/>
          <w:jc w:val="center"/>
        </w:trPr>
        <w:tc>
          <w:tcPr>
            <w:tcW w:w="1094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0E7726B" w14:textId="63A11289" w:rsidR="00034994" w:rsidRPr="00D9420E" w:rsidRDefault="0018215E">
            <w:pPr>
              <w:jc w:val="center"/>
              <w:rPr>
                <w:lang w:val="es-CR"/>
              </w:rPr>
            </w:pPr>
            <w:r w:rsidRPr="00D9420E">
              <w:rPr>
                <w:sz w:val="16"/>
                <w:lang w:val="es-CR"/>
              </w:rPr>
              <w:t>Código del formulario: ____________________    Fecha de vigencia: ____/____/________</w:t>
            </w:r>
          </w:p>
        </w:tc>
      </w:tr>
    </w:tbl>
    <w:p w14:paraId="34B52A05" w14:textId="77777777" w:rsidR="00034994" w:rsidRPr="00D9420E" w:rsidRDefault="00034994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034994" w14:paraId="67F91CA5" w14:textId="77777777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/>
          </w:tcPr>
          <w:p w14:paraId="2519C075" w14:textId="77777777" w:rsidR="00034994" w:rsidRDefault="0018215E">
            <w:pPr>
              <w:jc w:val="center"/>
            </w:pPr>
            <w:r>
              <w:rPr>
                <w:b/>
                <w:sz w:val="19"/>
              </w:rPr>
              <w:t>CRITERIOS DE APLICACIÓN OBLIGATORIOS</w:t>
            </w:r>
          </w:p>
        </w:tc>
      </w:tr>
      <w:tr w:rsidR="00034994" w:rsidRPr="007446EC" w14:paraId="018C0C48" w14:textId="77777777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E9AD5" w14:textId="77777777" w:rsidR="00A71E1B" w:rsidRDefault="007446EC">
            <w:pPr>
              <w:jc w:val="both"/>
              <w:rPr>
                <w:sz w:val="16"/>
                <w:lang w:val="es-CR"/>
              </w:rPr>
            </w:pPr>
            <w:r w:rsidRPr="007446EC">
              <w:rPr>
                <w:sz w:val="16"/>
                <w:lang w:val="es-CR"/>
              </w:rPr>
              <w:t xml:space="preserve">Este formulario se utiliza para solicitar al </w:t>
            </w:r>
            <w:r w:rsidR="004B6EC1">
              <w:rPr>
                <w:sz w:val="16"/>
                <w:lang w:val="es-CR"/>
              </w:rPr>
              <w:t xml:space="preserve">Área de Medicamentos y Terapéutica </w:t>
            </w:r>
            <w:r w:rsidR="00A00D35">
              <w:rPr>
                <w:sz w:val="16"/>
                <w:lang w:val="es-CR"/>
              </w:rPr>
              <w:t>Clínica</w:t>
            </w:r>
            <w:r w:rsidRPr="007446EC">
              <w:rPr>
                <w:sz w:val="16"/>
                <w:lang w:val="es-CR"/>
              </w:rPr>
              <w:t xml:space="preserve"> la autorización de tratamientos con medicamentos incluidos en el FTI</w:t>
            </w:r>
            <w:r w:rsidR="0097296D">
              <w:t xml:space="preserve"> </w:t>
            </w:r>
            <w:r w:rsidR="004270AB">
              <w:rPr>
                <w:sz w:val="16"/>
                <w:lang w:val="es-CR"/>
              </w:rPr>
              <w:t xml:space="preserve">y </w:t>
            </w:r>
            <w:r w:rsidR="0097296D" w:rsidRPr="0097296D">
              <w:rPr>
                <w:sz w:val="16"/>
                <w:lang w:val="es-CR"/>
              </w:rPr>
              <w:t>que el prescriptor no cuente con la especialidad avalada por la restricción establecida (E, HE, HRE)</w:t>
            </w:r>
            <w:r w:rsidR="004270AB">
              <w:rPr>
                <w:sz w:val="16"/>
                <w:lang w:val="es-CR"/>
              </w:rPr>
              <w:t xml:space="preserve"> y</w:t>
            </w:r>
            <w:r w:rsidR="00A00D35">
              <w:rPr>
                <w:sz w:val="16"/>
                <w:lang w:val="es-CR"/>
              </w:rPr>
              <w:t>/o</w:t>
            </w:r>
            <w:r w:rsidR="004270AB">
              <w:rPr>
                <w:sz w:val="16"/>
                <w:lang w:val="es-CR"/>
              </w:rPr>
              <w:t xml:space="preserve"> el nivel de usuario </w:t>
            </w:r>
            <w:r w:rsidR="004B6EC1">
              <w:rPr>
                <w:sz w:val="16"/>
                <w:lang w:val="es-CR"/>
              </w:rPr>
              <w:t>establecido para el medicamento</w:t>
            </w:r>
            <w:r w:rsidRPr="007446EC">
              <w:rPr>
                <w:sz w:val="16"/>
                <w:lang w:val="es-CR"/>
              </w:rPr>
              <w:t xml:space="preserve">. El </w:t>
            </w:r>
            <w:r w:rsidR="004B6EC1">
              <w:rPr>
                <w:sz w:val="16"/>
                <w:lang w:val="es-CR"/>
              </w:rPr>
              <w:t>AMTC</w:t>
            </w:r>
            <w:r w:rsidRPr="007446EC">
              <w:rPr>
                <w:sz w:val="16"/>
                <w:lang w:val="es-CR"/>
              </w:rPr>
              <w:t xml:space="preserve"> es el órgano encargado de evaluar, analizar, resolver y comunicar la </w:t>
            </w:r>
            <w:r w:rsidR="00AB55EB">
              <w:rPr>
                <w:sz w:val="16"/>
                <w:lang w:val="es-CR"/>
              </w:rPr>
              <w:t>resolución de</w:t>
            </w:r>
            <w:r w:rsidR="004B6EC1">
              <w:rPr>
                <w:sz w:val="16"/>
                <w:lang w:val="es-CR"/>
              </w:rPr>
              <w:t xml:space="preserve"> </w:t>
            </w:r>
            <w:r w:rsidRPr="007446EC">
              <w:rPr>
                <w:sz w:val="16"/>
                <w:lang w:val="es-CR"/>
              </w:rPr>
              <w:t xml:space="preserve">solicitud. </w:t>
            </w:r>
          </w:p>
          <w:p w14:paraId="3AE927A7" w14:textId="480E1E57" w:rsidR="00DC0990" w:rsidRPr="00DC0990" w:rsidRDefault="00DC0990" w:rsidP="00DC0990">
            <w:pPr>
              <w:jc w:val="both"/>
              <w:rPr>
                <w:sz w:val="16"/>
                <w:lang w:val="es-CR"/>
              </w:rPr>
            </w:pPr>
            <w:r w:rsidRPr="00DC0990">
              <w:rPr>
                <w:sz w:val="16"/>
                <w:lang w:val="es-CR"/>
              </w:rPr>
              <w:t xml:space="preserve">El especialista que se encuentre en </w:t>
            </w:r>
            <w:r w:rsidRPr="00F8728E">
              <w:rPr>
                <w:sz w:val="16"/>
                <w:u w:val="single"/>
                <w:lang w:val="es-CR"/>
              </w:rPr>
              <w:t>cualquier nivel de atención</w:t>
            </w:r>
            <w:r w:rsidRPr="00DC0990">
              <w:rPr>
                <w:sz w:val="16"/>
                <w:lang w:val="es-CR"/>
              </w:rPr>
              <w:t xml:space="preserve"> podrá disponer de los medicamentos autorizados</w:t>
            </w:r>
            <w:r w:rsidR="005E18C1">
              <w:rPr>
                <w:sz w:val="16"/>
                <w:lang w:val="es-CR"/>
              </w:rPr>
              <w:t xml:space="preserve"> para su especialidad, acorde con las restricciones indicadas </w:t>
            </w:r>
            <w:r w:rsidRPr="00DC0990">
              <w:rPr>
                <w:sz w:val="16"/>
                <w:lang w:val="es-CR"/>
              </w:rPr>
              <w:t>en el FTI/LOM correspondientes y no deberá realizar el trámite de la SA. </w:t>
            </w:r>
          </w:p>
          <w:p w14:paraId="5ACCE578" w14:textId="5316A10A" w:rsidR="00034994" w:rsidRPr="00D9420E" w:rsidRDefault="007446EC">
            <w:pPr>
              <w:jc w:val="both"/>
              <w:rPr>
                <w:lang w:val="es-CR"/>
              </w:rPr>
            </w:pPr>
            <w:r w:rsidRPr="00D9420E">
              <w:rPr>
                <w:b/>
                <w:bCs/>
                <w:sz w:val="18"/>
                <w:szCs w:val="24"/>
                <w:lang w:val="es-CR"/>
              </w:rPr>
              <w:t>No se tramitarán formularios ilegibles, incompletos</w:t>
            </w:r>
            <w:r w:rsidR="00AB55EB">
              <w:rPr>
                <w:b/>
                <w:bCs/>
                <w:sz w:val="18"/>
                <w:szCs w:val="24"/>
                <w:lang w:val="es-CR"/>
              </w:rPr>
              <w:t xml:space="preserve"> o</w:t>
            </w:r>
            <w:r w:rsidRPr="00D9420E">
              <w:rPr>
                <w:b/>
                <w:bCs/>
                <w:sz w:val="18"/>
                <w:szCs w:val="24"/>
                <w:lang w:val="es-CR"/>
              </w:rPr>
              <w:t xml:space="preserve"> sin firmas</w:t>
            </w:r>
          </w:p>
        </w:tc>
      </w:tr>
    </w:tbl>
    <w:p w14:paraId="74BFD7E8" w14:textId="77777777" w:rsidR="00034994" w:rsidRPr="00D9420E" w:rsidRDefault="00034994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034994" w:rsidRPr="007446EC" w14:paraId="45AD8F33" w14:textId="77777777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4F5"/>
          </w:tcPr>
          <w:p w14:paraId="7ECAD07F" w14:textId="77777777" w:rsidR="00034994" w:rsidRPr="009228A3" w:rsidRDefault="0018215E">
            <w:pPr>
              <w:rPr>
                <w:sz w:val="18"/>
                <w:szCs w:val="20"/>
                <w:lang w:val="es-CR"/>
              </w:rPr>
            </w:pPr>
            <w:r w:rsidRPr="009228A3">
              <w:rPr>
                <w:b/>
                <w:sz w:val="18"/>
                <w:szCs w:val="20"/>
                <w:lang w:val="es-CR"/>
              </w:rPr>
              <w:t>1. DATOS DEL ESTABLECIMIENTO Y DE LA SOLICITUD</w:t>
            </w:r>
          </w:p>
        </w:tc>
      </w:tr>
    </w:tbl>
    <w:p w14:paraId="2E5B6322" w14:textId="77777777" w:rsidR="00034994" w:rsidRPr="00D9420E" w:rsidRDefault="00034994">
      <w:pPr>
        <w:rPr>
          <w:lang w:val="es-CR"/>
        </w:rPr>
      </w:pPr>
    </w:p>
    <w:tbl>
      <w:tblPr>
        <w:tblW w:w="10934" w:type="dxa"/>
        <w:jc w:val="center"/>
        <w:tblLayout w:type="fixed"/>
        <w:tblLook w:val="04A0" w:firstRow="1" w:lastRow="0" w:firstColumn="1" w:lastColumn="0" w:noHBand="0" w:noVBand="1"/>
      </w:tblPr>
      <w:tblGrid>
        <w:gridCol w:w="2232"/>
        <w:gridCol w:w="3032"/>
        <w:gridCol w:w="208"/>
        <w:gridCol w:w="2232"/>
        <w:gridCol w:w="3230"/>
      </w:tblGrid>
      <w:tr w:rsidR="008B39D1" w14:paraId="5EEAA6B4" w14:textId="77777777" w:rsidTr="00CF76CE">
        <w:trPr>
          <w:cantSplit/>
          <w:jc w:val="center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683B04B" w14:textId="2BE16F3A" w:rsidR="008B39D1" w:rsidRDefault="00BD5681">
            <w:pPr>
              <w:rPr>
                <w:b/>
                <w:bCs/>
                <w:sz w:val="16"/>
              </w:rPr>
            </w:pPr>
            <w:proofErr w:type="spellStart"/>
            <w:r w:rsidRPr="00D9420E">
              <w:rPr>
                <w:b/>
                <w:bCs/>
                <w:sz w:val="16"/>
              </w:rPr>
              <w:t>Fecha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  <w:r w:rsidRPr="00D9420E">
              <w:rPr>
                <w:sz w:val="16"/>
              </w:rPr>
              <w:t xml:space="preserve"> ____/____/________</w:t>
            </w:r>
          </w:p>
        </w:tc>
        <w:tc>
          <w:tcPr>
            <w:tcW w:w="8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0191FEE" w14:textId="7D88BDDD" w:rsidR="008B39D1" w:rsidRPr="00D9420E" w:rsidRDefault="00BD5681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Centro de </w:t>
            </w:r>
            <w:proofErr w:type="spellStart"/>
            <w:r>
              <w:rPr>
                <w:b/>
                <w:bCs/>
                <w:sz w:val="16"/>
              </w:rPr>
              <w:t>salud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</w:tr>
      <w:tr w:rsidR="00BD5681" w14:paraId="02F8ED56" w14:textId="77777777" w:rsidTr="00CF76CE">
        <w:trPr>
          <w:cantSplit/>
          <w:jc w:val="center"/>
        </w:trPr>
        <w:tc>
          <w:tcPr>
            <w:tcW w:w="52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2F6CD65" w14:textId="7F15F577" w:rsidR="00BD5681" w:rsidRPr="00D9420E" w:rsidRDefault="00BD5681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 xml:space="preserve">Unidad </w:t>
            </w:r>
            <w:proofErr w:type="spellStart"/>
            <w:r w:rsidRPr="00D9420E">
              <w:rPr>
                <w:b/>
                <w:bCs/>
                <w:sz w:val="16"/>
              </w:rPr>
              <w:t>programática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56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45E5BEA" w14:textId="02B1D735" w:rsidR="00BD5681" w:rsidRPr="00D9420E" w:rsidRDefault="00CF76C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Nivel de </w:t>
            </w:r>
            <w:proofErr w:type="spellStart"/>
            <w:r>
              <w:rPr>
                <w:b/>
                <w:bCs/>
              </w:rPr>
              <w:t>usuario</w:t>
            </w:r>
            <w:proofErr w:type="spellEnd"/>
            <w:r>
              <w:rPr>
                <w:b/>
                <w:bCs/>
              </w:rPr>
              <w:t>:</w:t>
            </w:r>
          </w:p>
        </w:tc>
      </w:tr>
      <w:tr w:rsidR="006E26B4" w14:paraId="6A449188" w14:textId="77777777" w:rsidTr="00011FA3">
        <w:trPr>
          <w:cantSplit/>
          <w:jc w:val="center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2B5C11A" w14:textId="77777777" w:rsidR="006E26B4" w:rsidRPr="00D9420E" w:rsidRDefault="006E26B4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 xml:space="preserve">Servicio </w:t>
            </w:r>
            <w:proofErr w:type="spellStart"/>
            <w:r w:rsidRPr="00D9420E">
              <w:rPr>
                <w:b/>
                <w:bCs/>
                <w:sz w:val="16"/>
              </w:rPr>
              <w:t>solicitante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8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B4E69FA" w14:textId="6433F88D" w:rsidR="006E26B4" w:rsidRPr="00D9420E" w:rsidRDefault="006E26B4">
            <w:pPr>
              <w:rPr>
                <w:b/>
                <w:bCs/>
              </w:rPr>
            </w:pPr>
          </w:p>
        </w:tc>
      </w:tr>
      <w:tr w:rsidR="00D339F8" w14:paraId="4E2BCB3F" w14:textId="77777777" w:rsidTr="00D339F8">
        <w:trPr>
          <w:cantSplit/>
          <w:jc w:val="center"/>
        </w:trPr>
        <w:tc>
          <w:tcPr>
            <w:tcW w:w="2232" w:type="dxa"/>
            <w:tcBorders>
              <w:bottom w:val="single" w:sz="4" w:space="0" w:color="auto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0015443" w14:textId="77777777" w:rsidR="00D339F8" w:rsidRPr="00D9420E" w:rsidRDefault="00D339F8">
            <w:pPr>
              <w:rPr>
                <w:b/>
                <w:bCs/>
                <w:sz w:val="16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E0A7C68" w14:textId="77777777" w:rsidR="00D339F8" w:rsidRDefault="00D339F8">
            <w:pPr>
              <w:rPr>
                <w:sz w:val="16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3539B77" w14:textId="77777777" w:rsidR="00D339F8" w:rsidRDefault="00D339F8">
            <w:pPr>
              <w:rPr>
                <w:sz w:val="16"/>
              </w:rPr>
            </w:pPr>
          </w:p>
        </w:tc>
        <w:tc>
          <w:tcPr>
            <w:tcW w:w="3230" w:type="dxa"/>
            <w:tcBorders>
              <w:bottom w:val="single" w:sz="4" w:space="0" w:color="auto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97FFD78" w14:textId="77777777" w:rsidR="00D339F8" w:rsidRDefault="00D339F8">
            <w:pPr>
              <w:rPr>
                <w:sz w:val="16"/>
              </w:rPr>
            </w:pPr>
          </w:p>
        </w:tc>
      </w:tr>
      <w:tr w:rsidR="00034994" w:rsidRPr="007446EC" w14:paraId="0859BBDC" w14:textId="77777777" w:rsidTr="00D339F8">
        <w:trPr>
          <w:cantSplit/>
          <w:jc w:val="center"/>
        </w:trPr>
        <w:tc>
          <w:tcPr>
            <w:tcW w:w="10934" w:type="dxa"/>
            <w:gridSpan w:val="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4F5"/>
          </w:tcPr>
          <w:p w14:paraId="015A82D4" w14:textId="77777777" w:rsidR="00034994" w:rsidRPr="009228A3" w:rsidRDefault="0018215E">
            <w:pPr>
              <w:rPr>
                <w:sz w:val="18"/>
                <w:szCs w:val="20"/>
                <w:lang w:val="es-CR"/>
              </w:rPr>
            </w:pPr>
            <w:r w:rsidRPr="009228A3">
              <w:rPr>
                <w:b/>
                <w:sz w:val="18"/>
                <w:szCs w:val="20"/>
                <w:lang w:val="es-CR"/>
              </w:rPr>
              <w:t>2. IDENTIFICACIÓN DEL PACIENTE Y DEL PRESCRIPTOR</w:t>
            </w:r>
          </w:p>
        </w:tc>
      </w:tr>
    </w:tbl>
    <w:p w14:paraId="7588AD47" w14:textId="77777777" w:rsidR="00034994" w:rsidRPr="00D9420E" w:rsidRDefault="00034994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88"/>
        <w:gridCol w:w="3384"/>
        <w:gridCol w:w="2088"/>
        <w:gridCol w:w="3384"/>
        <w:gridCol w:w="38"/>
      </w:tblGrid>
      <w:tr w:rsidR="00034994" w14:paraId="1272B308" w14:textId="77777777" w:rsidTr="00F7152A">
        <w:trPr>
          <w:cantSplit/>
          <w:jc w:val="center"/>
        </w:trPr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76C77A4" w14:textId="77777777" w:rsidR="00034994" w:rsidRPr="00D9420E" w:rsidRDefault="0018215E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Paciente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5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7368D98" w14:textId="77777777" w:rsidR="00034994" w:rsidRDefault="00034994"/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2E2D0D7" w14:textId="77777777" w:rsidR="00034994" w:rsidRDefault="0018215E">
            <w:proofErr w:type="spellStart"/>
            <w:r w:rsidRPr="00D9420E">
              <w:rPr>
                <w:b/>
                <w:bCs/>
                <w:sz w:val="16"/>
              </w:rPr>
              <w:t>Identificación</w:t>
            </w:r>
            <w:proofErr w:type="spellEnd"/>
            <w:r>
              <w:rPr>
                <w:sz w:val="16"/>
              </w:rPr>
              <w:t>:</w:t>
            </w:r>
          </w:p>
        </w:tc>
      </w:tr>
      <w:tr w:rsidR="00034994" w:rsidRPr="00D9420E" w14:paraId="1FF930B7" w14:textId="77777777" w:rsidTr="00F7152A">
        <w:trPr>
          <w:cantSplit/>
          <w:jc w:val="center"/>
        </w:trPr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54AF519" w14:textId="77777777" w:rsidR="00034994" w:rsidRPr="00D9420E" w:rsidRDefault="0018215E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>Edad:</w:t>
            </w:r>
          </w:p>
        </w:tc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7A9ACF4" w14:textId="77777777" w:rsidR="00034994" w:rsidRDefault="0018215E">
            <w:r>
              <w:rPr>
                <w:sz w:val="16"/>
              </w:rPr>
              <w:t xml:space="preserve">________ </w:t>
            </w:r>
            <w:proofErr w:type="spellStart"/>
            <w:r>
              <w:rPr>
                <w:sz w:val="16"/>
              </w:rPr>
              <w:t>años</w:t>
            </w:r>
            <w:proofErr w:type="spellEnd"/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35CE390" w14:textId="77777777" w:rsidR="00034994" w:rsidRPr="00D9420E" w:rsidRDefault="0018215E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Sexo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D92B367" w14:textId="3BB8F77E" w:rsidR="00034994" w:rsidRPr="00D9420E" w:rsidRDefault="0018215E">
            <w:pPr>
              <w:rPr>
                <w:lang w:val="es-CR"/>
              </w:rPr>
            </w:pPr>
            <w:r w:rsidRPr="00D9420E">
              <w:rPr>
                <w:sz w:val="16"/>
                <w:lang w:val="es-CR"/>
              </w:rPr>
              <w:t xml:space="preserve">□ </w:t>
            </w:r>
            <w:proofErr w:type="gramStart"/>
            <w:r w:rsidRPr="00D9420E">
              <w:rPr>
                <w:sz w:val="16"/>
                <w:lang w:val="es-CR"/>
              </w:rPr>
              <w:t>Femenino  □</w:t>
            </w:r>
            <w:proofErr w:type="gramEnd"/>
            <w:r w:rsidRPr="00D9420E">
              <w:rPr>
                <w:sz w:val="16"/>
                <w:lang w:val="es-CR"/>
              </w:rPr>
              <w:t xml:space="preserve"> Masculino  </w:t>
            </w:r>
          </w:p>
        </w:tc>
      </w:tr>
      <w:tr w:rsidR="00034994" w14:paraId="4CCBB27F" w14:textId="77777777" w:rsidTr="00F7152A">
        <w:trPr>
          <w:cantSplit/>
          <w:jc w:val="center"/>
        </w:trPr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5CE9C18" w14:textId="77777777" w:rsidR="00034994" w:rsidRPr="00D9420E" w:rsidRDefault="0018215E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>Peso:</w:t>
            </w:r>
          </w:p>
        </w:tc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24726B9" w14:textId="77777777" w:rsidR="00034994" w:rsidRDefault="0018215E">
            <w:r>
              <w:rPr>
                <w:sz w:val="16"/>
              </w:rPr>
              <w:t>________ kg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EA57787" w14:textId="77777777" w:rsidR="00034994" w:rsidRPr="00D9420E" w:rsidRDefault="0018215E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>Talla / ASC: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CE7343B" w14:textId="77777777" w:rsidR="00034994" w:rsidRDefault="0018215E">
            <w:r>
              <w:rPr>
                <w:sz w:val="16"/>
              </w:rPr>
              <w:t>________ cm / ________ m²</w:t>
            </w:r>
          </w:p>
        </w:tc>
      </w:tr>
      <w:tr w:rsidR="00034994" w14:paraId="33ACC0F5" w14:textId="77777777" w:rsidTr="00F7152A">
        <w:trPr>
          <w:cantSplit/>
          <w:jc w:val="center"/>
        </w:trPr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D8B7DBD" w14:textId="77777777" w:rsidR="00034994" w:rsidRPr="00D9420E" w:rsidRDefault="0018215E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 xml:space="preserve">Médico </w:t>
            </w:r>
            <w:proofErr w:type="spellStart"/>
            <w:r w:rsidRPr="00D9420E">
              <w:rPr>
                <w:b/>
                <w:bCs/>
                <w:sz w:val="16"/>
              </w:rPr>
              <w:t>prescriptor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5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B63A011" w14:textId="77777777" w:rsidR="00034994" w:rsidRPr="00D9420E" w:rsidRDefault="00034994">
            <w:pPr>
              <w:rPr>
                <w:b/>
                <w:bCs/>
              </w:rPr>
            </w:pP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8006EF0" w14:textId="77777777" w:rsidR="00034994" w:rsidRPr="00D9420E" w:rsidRDefault="0018215E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>Código:</w:t>
            </w:r>
          </w:p>
        </w:tc>
      </w:tr>
      <w:tr w:rsidR="00034994" w14:paraId="3BE02F10" w14:textId="77777777" w:rsidTr="00F7152A">
        <w:trPr>
          <w:cantSplit/>
          <w:jc w:val="center"/>
        </w:trPr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57353B2" w14:textId="77777777" w:rsidR="00034994" w:rsidRPr="00D9420E" w:rsidRDefault="0018215E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Especialidad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45E7B3A" w14:textId="77777777" w:rsidR="00034994" w:rsidRDefault="00034994"/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7AA3651" w14:textId="77777777" w:rsidR="00034994" w:rsidRPr="00D9420E" w:rsidRDefault="0018215E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Teléfono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7F27786" w14:textId="77777777" w:rsidR="00034994" w:rsidRDefault="00034994"/>
        </w:tc>
      </w:tr>
      <w:tr w:rsidR="00034994" w14:paraId="0AAC2235" w14:textId="77777777" w:rsidTr="00F7152A">
        <w:trPr>
          <w:cantSplit/>
          <w:jc w:val="center"/>
        </w:trPr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27A5B6C" w14:textId="77777777" w:rsidR="00034994" w:rsidRPr="00D9420E" w:rsidRDefault="0018215E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 xml:space="preserve">Correo </w:t>
            </w:r>
            <w:proofErr w:type="spellStart"/>
            <w:r w:rsidRPr="00D9420E">
              <w:rPr>
                <w:b/>
                <w:bCs/>
                <w:sz w:val="16"/>
              </w:rPr>
              <w:t>institucional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88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B11F335" w14:textId="77777777" w:rsidR="00034994" w:rsidRDefault="00034994"/>
        </w:tc>
      </w:tr>
      <w:tr w:rsidR="00F7152A" w:rsidRPr="007446EC" w14:paraId="4F4AFCF0" w14:textId="77777777" w:rsidTr="00F7152A">
        <w:trPr>
          <w:gridAfter w:val="1"/>
          <w:wAfter w:w="38" w:type="dxa"/>
          <w:cantSplit/>
          <w:jc w:val="center"/>
        </w:trPr>
        <w:tc>
          <w:tcPr>
            <w:tcW w:w="10944" w:type="dxa"/>
            <w:gridSpan w:val="4"/>
            <w:tcBorders>
              <w:bottom w:val="single" w:sz="4" w:space="0" w:color="auto"/>
            </w:tcBorders>
          </w:tcPr>
          <w:p w14:paraId="4FDF9459" w14:textId="77777777" w:rsidR="00F7152A" w:rsidRPr="009228A3" w:rsidRDefault="00F7152A">
            <w:pPr>
              <w:rPr>
                <w:b/>
                <w:sz w:val="18"/>
                <w:szCs w:val="20"/>
                <w:lang w:val="es-CR"/>
              </w:rPr>
            </w:pPr>
          </w:p>
        </w:tc>
      </w:tr>
      <w:tr w:rsidR="00034994" w:rsidRPr="007446EC" w14:paraId="55556836" w14:textId="77777777" w:rsidTr="00F7152A">
        <w:trPr>
          <w:gridAfter w:val="1"/>
          <w:wAfter w:w="38" w:type="dxa"/>
          <w:cantSplit/>
          <w:jc w:val="center"/>
        </w:trPr>
        <w:tc>
          <w:tcPr>
            <w:tcW w:w="10944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4F5"/>
          </w:tcPr>
          <w:p w14:paraId="08A8F897" w14:textId="77777777" w:rsidR="00034994" w:rsidRPr="009228A3" w:rsidRDefault="0018215E">
            <w:pPr>
              <w:rPr>
                <w:sz w:val="18"/>
                <w:szCs w:val="20"/>
                <w:lang w:val="es-CR"/>
              </w:rPr>
            </w:pPr>
            <w:r w:rsidRPr="009228A3">
              <w:rPr>
                <w:b/>
                <w:sz w:val="18"/>
                <w:szCs w:val="20"/>
                <w:lang w:val="es-CR"/>
              </w:rPr>
              <w:t>3. MEDICAMENTO Y PLAN DE PRESCRIPCIÓN</w:t>
            </w:r>
          </w:p>
        </w:tc>
      </w:tr>
    </w:tbl>
    <w:p w14:paraId="488BB1AA" w14:textId="77777777" w:rsidR="00034994" w:rsidRPr="00D9420E" w:rsidRDefault="00034994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60"/>
        <w:gridCol w:w="2928"/>
        <w:gridCol w:w="384"/>
        <w:gridCol w:w="2160"/>
        <w:gridCol w:w="384"/>
        <w:gridCol w:w="2928"/>
      </w:tblGrid>
      <w:tr w:rsidR="002D3D1A" w14:paraId="41CD4BD8" w14:textId="77777777" w:rsidTr="006F300A">
        <w:trPr>
          <w:cantSplit/>
          <w:jc w:val="center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22B9CA0" w14:textId="77777777" w:rsidR="002D3D1A" w:rsidRPr="00D9420E" w:rsidRDefault="002D3D1A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 xml:space="preserve">Principio </w:t>
            </w:r>
            <w:proofErr w:type="spellStart"/>
            <w:r w:rsidRPr="00D9420E">
              <w:rPr>
                <w:b/>
                <w:bCs/>
                <w:sz w:val="16"/>
              </w:rPr>
              <w:t>activo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BDF2CF9" w14:textId="77777777" w:rsidR="002D3D1A" w:rsidRPr="00D9420E" w:rsidRDefault="002D3D1A">
            <w:pPr>
              <w:rPr>
                <w:b/>
                <w:bCs/>
                <w:highlight w:val="yellow"/>
              </w:rPr>
            </w:pPr>
          </w:p>
        </w:tc>
        <w:tc>
          <w:tcPr>
            <w:tcW w:w="29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CD1609" w14:textId="136E96C6" w:rsidR="002D3D1A" w:rsidRPr="004F3830" w:rsidRDefault="004F3830">
            <w:pPr>
              <w:rPr>
                <w:b/>
                <w:bCs/>
              </w:rPr>
            </w:pPr>
            <w:r w:rsidRPr="004F3830">
              <w:rPr>
                <w:b/>
                <w:bCs/>
              </w:rPr>
              <w:t>Código 1-10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39ADCC" w14:textId="1C3E44B9" w:rsidR="002D3D1A" w:rsidRPr="00D9420E" w:rsidRDefault="002D3D1A">
            <w:pPr>
              <w:rPr>
                <w:b/>
                <w:bCs/>
                <w:highlight w:val="yellow"/>
              </w:rPr>
            </w:pPr>
          </w:p>
        </w:tc>
      </w:tr>
      <w:tr w:rsidR="00034994" w14:paraId="64C33F13" w14:textId="77777777">
        <w:trPr>
          <w:cantSplit/>
          <w:jc w:val="center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BE3640C" w14:textId="77777777" w:rsidR="00034994" w:rsidRPr="00D9420E" w:rsidRDefault="0018215E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 xml:space="preserve">Presentación / </w:t>
            </w:r>
            <w:proofErr w:type="spellStart"/>
            <w:r w:rsidRPr="00D9420E">
              <w:rPr>
                <w:b/>
                <w:bCs/>
                <w:sz w:val="16"/>
              </w:rPr>
              <w:t>fuerza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87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D82249B" w14:textId="77777777" w:rsidR="00034994" w:rsidRDefault="00034994"/>
        </w:tc>
      </w:tr>
      <w:tr w:rsidR="00034994" w14:paraId="7194018D" w14:textId="77777777">
        <w:trPr>
          <w:cantSplit/>
          <w:jc w:val="center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157A3E7" w14:textId="77777777" w:rsidR="00034994" w:rsidRPr="00D9420E" w:rsidRDefault="0018215E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Dosis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33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A37B342" w14:textId="77777777" w:rsidR="00034994" w:rsidRDefault="00034994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5E49264" w14:textId="77777777" w:rsidR="00034994" w:rsidRPr="00D9420E" w:rsidRDefault="0018215E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Frecuencia</w:t>
            </w:r>
            <w:proofErr w:type="spellEnd"/>
            <w:r w:rsidRPr="00D9420E">
              <w:rPr>
                <w:b/>
                <w:bCs/>
                <w:sz w:val="16"/>
              </w:rPr>
              <w:t xml:space="preserve"> / </w:t>
            </w:r>
            <w:proofErr w:type="spellStart"/>
            <w:r w:rsidRPr="00D9420E">
              <w:rPr>
                <w:b/>
                <w:bCs/>
                <w:sz w:val="16"/>
              </w:rPr>
              <w:t>intervalo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33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CD0CEA1" w14:textId="77777777" w:rsidR="00034994" w:rsidRDefault="00034994"/>
        </w:tc>
      </w:tr>
      <w:tr w:rsidR="00034994" w14:paraId="4F078881" w14:textId="77777777">
        <w:trPr>
          <w:cantSplit/>
          <w:jc w:val="center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60C8338" w14:textId="77777777" w:rsidR="00034994" w:rsidRPr="00D9420E" w:rsidRDefault="0018215E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>Vía:</w:t>
            </w:r>
          </w:p>
        </w:tc>
        <w:tc>
          <w:tcPr>
            <w:tcW w:w="33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912E511" w14:textId="77777777" w:rsidR="00034994" w:rsidRDefault="00034994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4EAA255" w14:textId="77777777" w:rsidR="00034994" w:rsidRPr="00D9420E" w:rsidRDefault="0018215E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Duración</w:t>
            </w:r>
            <w:proofErr w:type="spellEnd"/>
            <w:r w:rsidRPr="00D9420E">
              <w:rPr>
                <w:b/>
                <w:bCs/>
                <w:sz w:val="16"/>
              </w:rPr>
              <w:t xml:space="preserve"> </w:t>
            </w:r>
            <w:proofErr w:type="spellStart"/>
            <w:r w:rsidRPr="00D9420E">
              <w:rPr>
                <w:b/>
                <w:bCs/>
                <w:sz w:val="16"/>
              </w:rPr>
              <w:t>prevista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33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8625298" w14:textId="77777777" w:rsidR="00034994" w:rsidRDefault="00034994"/>
        </w:tc>
      </w:tr>
      <w:tr w:rsidR="00034994" w14:paraId="2E7A2ABB" w14:textId="77777777">
        <w:trPr>
          <w:cantSplit/>
          <w:jc w:val="center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F0C9D4B" w14:textId="77777777" w:rsidR="00034994" w:rsidRPr="00D9420E" w:rsidRDefault="0018215E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Indicación</w:t>
            </w:r>
            <w:proofErr w:type="spellEnd"/>
            <w:r w:rsidRPr="00D9420E">
              <w:rPr>
                <w:b/>
                <w:bCs/>
                <w:sz w:val="16"/>
              </w:rPr>
              <w:t xml:space="preserve"> </w:t>
            </w:r>
            <w:proofErr w:type="spellStart"/>
            <w:r w:rsidRPr="00D9420E">
              <w:rPr>
                <w:b/>
                <w:bCs/>
                <w:sz w:val="16"/>
              </w:rPr>
              <w:t>solicitada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87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1FB3DAE" w14:textId="77777777" w:rsidR="00034994" w:rsidRDefault="00034994"/>
        </w:tc>
      </w:tr>
    </w:tbl>
    <w:p w14:paraId="7731DF84" w14:textId="77777777" w:rsidR="00336F8A" w:rsidRDefault="00336F8A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336F8A" w:rsidRPr="007446EC" w14:paraId="1B70FAF9" w14:textId="77777777" w:rsidTr="00C46F11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4F5"/>
          </w:tcPr>
          <w:p w14:paraId="4F58C456" w14:textId="70FE0392" w:rsidR="00336F8A" w:rsidRPr="00D9420E" w:rsidRDefault="001B067B" w:rsidP="00C46F11">
            <w:pPr>
              <w:rPr>
                <w:lang w:val="es-CR"/>
              </w:rPr>
            </w:pPr>
            <w:r>
              <w:rPr>
                <w:b/>
                <w:sz w:val="20"/>
                <w:lang w:val="es-CR"/>
              </w:rPr>
              <w:t>4</w:t>
            </w:r>
            <w:r w:rsidR="00336F8A" w:rsidRPr="00D9420E">
              <w:rPr>
                <w:b/>
                <w:sz w:val="20"/>
                <w:lang w:val="es-CR"/>
              </w:rPr>
              <w:t>. DIAGNÓSTICO, CONDICIÓN CLÍNICA Y EPICRISIS</w:t>
            </w:r>
          </w:p>
        </w:tc>
      </w:tr>
    </w:tbl>
    <w:p w14:paraId="5858F33B" w14:textId="77777777" w:rsidR="00336F8A" w:rsidRPr="00D9420E" w:rsidRDefault="00336F8A" w:rsidP="00336F8A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35"/>
        <w:gridCol w:w="3244"/>
        <w:gridCol w:w="2235"/>
        <w:gridCol w:w="3234"/>
      </w:tblGrid>
      <w:tr w:rsidR="00336F8A" w14:paraId="105A978F" w14:textId="77777777" w:rsidTr="00C46F11">
        <w:trPr>
          <w:cantSplit/>
          <w:trHeight w:val="446"/>
          <w:jc w:val="center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777F0ED" w14:textId="77777777" w:rsidR="00336F8A" w:rsidRPr="00D9420E" w:rsidRDefault="00336F8A" w:rsidP="00C46F11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Diagnóstico</w:t>
            </w:r>
            <w:proofErr w:type="spellEnd"/>
            <w:r w:rsidRPr="00D9420E">
              <w:rPr>
                <w:b/>
                <w:bCs/>
                <w:sz w:val="16"/>
              </w:rPr>
              <w:t xml:space="preserve"> principal:</w:t>
            </w:r>
          </w:p>
        </w:tc>
        <w:tc>
          <w:tcPr>
            <w:tcW w:w="3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F62B3C6" w14:textId="77777777" w:rsidR="00336F8A" w:rsidRPr="00D9420E" w:rsidRDefault="00336F8A" w:rsidP="00C46F11">
            <w:pPr>
              <w:rPr>
                <w:b/>
                <w:bCs/>
              </w:rPr>
            </w:pP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897A08E" w14:textId="77777777" w:rsidR="00336F8A" w:rsidRPr="00D9420E" w:rsidRDefault="00336F8A" w:rsidP="00C46F11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 xml:space="preserve">Estadio / </w:t>
            </w:r>
            <w:proofErr w:type="spellStart"/>
            <w:r w:rsidRPr="00D9420E">
              <w:rPr>
                <w:b/>
                <w:bCs/>
                <w:sz w:val="16"/>
              </w:rPr>
              <w:t>gravedad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BF7112C" w14:textId="77777777" w:rsidR="00336F8A" w:rsidRDefault="00336F8A" w:rsidP="00C46F11"/>
        </w:tc>
      </w:tr>
      <w:tr w:rsidR="00336F8A" w14:paraId="0005CA0F" w14:textId="77777777" w:rsidTr="00C46F11">
        <w:trPr>
          <w:cantSplit/>
          <w:trHeight w:val="446"/>
          <w:jc w:val="center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E7502DE" w14:textId="77777777" w:rsidR="00336F8A" w:rsidRPr="00D9420E" w:rsidRDefault="00336F8A" w:rsidP="00C46F11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Objetivo</w:t>
            </w:r>
            <w:proofErr w:type="spellEnd"/>
            <w:r w:rsidRPr="00D9420E">
              <w:rPr>
                <w:b/>
                <w:bCs/>
                <w:sz w:val="16"/>
              </w:rPr>
              <w:t xml:space="preserve"> </w:t>
            </w:r>
            <w:proofErr w:type="spellStart"/>
            <w:r w:rsidRPr="00D9420E">
              <w:rPr>
                <w:b/>
                <w:bCs/>
                <w:sz w:val="16"/>
              </w:rPr>
              <w:t>terapéutico</w:t>
            </w:r>
            <w:proofErr w:type="spellEnd"/>
            <w:r w:rsidRPr="00D9420E">
              <w:rPr>
                <w:b/>
                <w:bCs/>
                <w:sz w:val="16"/>
              </w:rPr>
              <w:t xml:space="preserve"> individual:</w:t>
            </w:r>
          </w:p>
        </w:tc>
        <w:tc>
          <w:tcPr>
            <w:tcW w:w="8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9FBE825" w14:textId="77777777" w:rsidR="00336F8A" w:rsidRDefault="00336F8A" w:rsidP="00C46F11"/>
        </w:tc>
      </w:tr>
      <w:tr w:rsidR="00336F8A" w14:paraId="54C6E31D" w14:textId="77777777" w:rsidTr="00C46F11">
        <w:trPr>
          <w:cantSplit/>
          <w:trHeight w:val="1366"/>
          <w:jc w:val="center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925432A" w14:textId="77777777" w:rsidR="00336F8A" w:rsidRPr="00D9420E" w:rsidRDefault="00336F8A" w:rsidP="00C46F11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Epicrisis</w:t>
            </w:r>
            <w:proofErr w:type="spellEnd"/>
            <w:r w:rsidRPr="00D9420E">
              <w:rPr>
                <w:b/>
                <w:bCs/>
                <w:sz w:val="16"/>
              </w:rPr>
              <w:t xml:space="preserve"> </w:t>
            </w:r>
            <w:proofErr w:type="spellStart"/>
            <w:r w:rsidRPr="00D9420E">
              <w:rPr>
                <w:b/>
                <w:bCs/>
                <w:sz w:val="16"/>
              </w:rPr>
              <w:t>cronológica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8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58E986C" w14:textId="77777777" w:rsidR="00336F8A" w:rsidRDefault="00336F8A" w:rsidP="00C46F11"/>
          <w:p w14:paraId="6A7A39BA" w14:textId="77777777" w:rsidR="00336F8A" w:rsidRDefault="00336F8A" w:rsidP="00C46F11"/>
          <w:p w14:paraId="6E05943F" w14:textId="77777777" w:rsidR="00336F8A" w:rsidRDefault="00336F8A" w:rsidP="00C46F11"/>
          <w:p w14:paraId="54E5CA0A" w14:textId="77777777" w:rsidR="00B03D41" w:rsidRDefault="00B03D41" w:rsidP="00C46F11"/>
          <w:p w14:paraId="10935642" w14:textId="77777777" w:rsidR="00B03D41" w:rsidRDefault="00B03D41" w:rsidP="00C46F11"/>
          <w:p w14:paraId="67152281" w14:textId="77777777" w:rsidR="00336F8A" w:rsidRDefault="00336F8A" w:rsidP="00C46F11"/>
          <w:p w14:paraId="30D9A52D" w14:textId="77777777" w:rsidR="00336F8A" w:rsidRDefault="00336F8A" w:rsidP="00C46F11"/>
          <w:p w14:paraId="163C9F07" w14:textId="77777777" w:rsidR="00336F8A" w:rsidRDefault="00336F8A" w:rsidP="00C46F11"/>
          <w:p w14:paraId="35F268BF" w14:textId="77777777" w:rsidR="00336F8A" w:rsidRDefault="00336F8A" w:rsidP="00C46F11"/>
          <w:p w14:paraId="548824D5" w14:textId="77777777" w:rsidR="00336F8A" w:rsidRDefault="00336F8A" w:rsidP="00C46F11"/>
          <w:p w14:paraId="2EAD98AD" w14:textId="77777777" w:rsidR="00336F8A" w:rsidRDefault="00336F8A" w:rsidP="00C46F11"/>
        </w:tc>
      </w:tr>
    </w:tbl>
    <w:p w14:paraId="24F2B638" w14:textId="594F362A" w:rsidR="001B067B" w:rsidRDefault="001B067B">
      <w:pPr>
        <w:rPr>
          <w:lang w:val="es-CR"/>
        </w:rPr>
      </w:pPr>
    </w:p>
    <w:p w14:paraId="4EDDC651" w14:textId="77777777" w:rsidR="001B067B" w:rsidRDefault="001B067B">
      <w:pPr>
        <w:spacing w:after="200" w:line="276" w:lineRule="auto"/>
        <w:rPr>
          <w:lang w:val="es-CR"/>
        </w:rPr>
      </w:pPr>
      <w:r>
        <w:rPr>
          <w:lang w:val="es-CR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48"/>
      </w:tblGrid>
      <w:tr w:rsidR="001B067B" w:rsidRPr="007446EC" w14:paraId="2183D1FA" w14:textId="77777777" w:rsidTr="00C46F11">
        <w:trPr>
          <w:cantSplit/>
          <w:trHeight w:val="185"/>
          <w:jc w:val="center"/>
        </w:trPr>
        <w:tc>
          <w:tcPr>
            <w:tcW w:w="10948" w:type="dxa"/>
            <w:shd w:val="clear" w:color="auto" w:fill="D9E4F5"/>
          </w:tcPr>
          <w:p w14:paraId="285A0BCF" w14:textId="1E56D0B9" w:rsidR="001B067B" w:rsidRPr="00D9420E" w:rsidRDefault="001B067B" w:rsidP="00C46F11">
            <w:pPr>
              <w:rPr>
                <w:lang w:val="es-CR"/>
              </w:rPr>
            </w:pPr>
            <w:r>
              <w:rPr>
                <w:b/>
                <w:sz w:val="20"/>
                <w:lang w:val="es-CR"/>
              </w:rPr>
              <w:lastRenderedPageBreak/>
              <w:t>5</w:t>
            </w:r>
            <w:r w:rsidRPr="00D9420E">
              <w:rPr>
                <w:b/>
                <w:sz w:val="20"/>
                <w:lang w:val="es-CR"/>
              </w:rPr>
              <w:t>. TRATAMIENTOS PREVIOS, ACTUALES Y ALTERNATIVAS INSTITUCIONALES</w:t>
            </w:r>
          </w:p>
        </w:tc>
      </w:tr>
    </w:tbl>
    <w:p w14:paraId="591B2C20" w14:textId="77777777" w:rsidR="001B067B" w:rsidRPr="00D9420E" w:rsidRDefault="001B067B" w:rsidP="001B067B">
      <w:pPr>
        <w:rPr>
          <w:lang w:val="es-CR"/>
        </w:rPr>
      </w:pPr>
    </w:p>
    <w:p w14:paraId="0278AC55" w14:textId="77777777" w:rsidR="001B067B" w:rsidRDefault="001B067B" w:rsidP="001B067B">
      <w:pPr>
        <w:jc w:val="both"/>
        <w:rPr>
          <w:sz w:val="16"/>
          <w:lang w:val="es-CR"/>
        </w:rPr>
      </w:pPr>
      <w:r w:rsidRPr="00D9420E">
        <w:rPr>
          <w:sz w:val="16"/>
          <w:lang w:val="es-CR"/>
        </w:rPr>
        <w:t>Documente las alternativas utilizadas para la condición clínica, incluyendo dosis máxima o adecuada, duración, respuesta, intolerancia, contraindicación o motivo de no utilización. En continuaciones, incluya el tratamiento solicitado y la respuesta obtenida.</w:t>
      </w:r>
    </w:p>
    <w:p w14:paraId="6A77F126" w14:textId="77777777" w:rsidR="001B067B" w:rsidRPr="00D9420E" w:rsidRDefault="001B067B" w:rsidP="001B067B">
      <w:pPr>
        <w:jc w:val="both"/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33"/>
        <w:gridCol w:w="1361"/>
        <w:gridCol w:w="1432"/>
        <w:gridCol w:w="1289"/>
        <w:gridCol w:w="2077"/>
        <w:gridCol w:w="2788"/>
      </w:tblGrid>
      <w:tr w:rsidR="001B067B" w:rsidRPr="007446EC" w14:paraId="6EC6FD18" w14:textId="77777777" w:rsidTr="00C46F11">
        <w:trPr>
          <w:cantSplit/>
          <w:trHeight w:val="125"/>
          <w:tblHeader/>
          <w:jc w:val="center"/>
        </w:trPr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66B2875" w14:textId="77777777" w:rsidR="001B067B" w:rsidRDefault="001B067B" w:rsidP="00C46F11">
            <w:pPr>
              <w:jc w:val="center"/>
            </w:pPr>
            <w:proofErr w:type="spellStart"/>
            <w:r>
              <w:rPr>
                <w:b/>
                <w:sz w:val="16"/>
              </w:rPr>
              <w:t>Medicamento</w:t>
            </w:r>
            <w:proofErr w:type="spellEnd"/>
            <w:r>
              <w:rPr>
                <w:b/>
                <w:sz w:val="16"/>
              </w:rPr>
              <w:t xml:space="preserve"> / </w:t>
            </w:r>
            <w:proofErr w:type="spellStart"/>
            <w:r>
              <w:rPr>
                <w:b/>
                <w:sz w:val="16"/>
              </w:rPr>
              <w:t>intervención</w:t>
            </w:r>
            <w:proofErr w:type="spellEnd"/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7FBDF55" w14:textId="77777777" w:rsidR="001B067B" w:rsidRDefault="001B067B" w:rsidP="00C46F11">
            <w:pPr>
              <w:jc w:val="center"/>
            </w:pPr>
            <w:proofErr w:type="spellStart"/>
            <w:r>
              <w:rPr>
                <w:b/>
                <w:sz w:val="16"/>
              </w:rPr>
              <w:t>Fecha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inicio</w:t>
            </w:r>
            <w:proofErr w:type="spellEnd"/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4B376A8" w14:textId="77777777" w:rsidR="001B067B" w:rsidRDefault="001B067B" w:rsidP="00C46F11">
            <w:pPr>
              <w:jc w:val="center"/>
            </w:pPr>
            <w:proofErr w:type="spellStart"/>
            <w:r>
              <w:rPr>
                <w:b/>
                <w:sz w:val="16"/>
              </w:rPr>
              <w:t>Dosis</w:t>
            </w:r>
            <w:proofErr w:type="spellEnd"/>
            <w:r>
              <w:rPr>
                <w:b/>
                <w:sz w:val="16"/>
              </w:rPr>
              <w:t xml:space="preserve"> y </w:t>
            </w:r>
            <w:proofErr w:type="spellStart"/>
            <w:r>
              <w:rPr>
                <w:b/>
                <w:sz w:val="16"/>
              </w:rPr>
              <w:t>duración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3DBB60A" w14:textId="77777777" w:rsidR="001B067B" w:rsidRDefault="001B067B" w:rsidP="00C46F11">
            <w:pPr>
              <w:jc w:val="center"/>
            </w:pPr>
            <w:proofErr w:type="spellStart"/>
            <w:r>
              <w:rPr>
                <w:b/>
                <w:sz w:val="16"/>
              </w:rPr>
              <w:t>Fecha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suspensión</w:t>
            </w:r>
            <w:proofErr w:type="spellEnd"/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EE38183" w14:textId="77777777" w:rsidR="001B067B" w:rsidRDefault="001B067B" w:rsidP="00C46F11">
            <w:pPr>
              <w:jc w:val="center"/>
            </w:pPr>
            <w:r>
              <w:rPr>
                <w:b/>
                <w:sz w:val="16"/>
              </w:rPr>
              <w:t xml:space="preserve">Respuesta / </w:t>
            </w:r>
            <w:proofErr w:type="spellStart"/>
            <w:r>
              <w:rPr>
                <w:b/>
                <w:sz w:val="16"/>
              </w:rPr>
              <w:t>toxicidad</w:t>
            </w:r>
            <w:proofErr w:type="spellEnd"/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8EC5D61" w14:textId="77777777" w:rsidR="001B067B" w:rsidRPr="00D9420E" w:rsidRDefault="001B067B" w:rsidP="00C46F11">
            <w:pPr>
              <w:jc w:val="center"/>
              <w:rPr>
                <w:lang w:val="es-CR"/>
              </w:rPr>
            </w:pPr>
            <w:r w:rsidRPr="00D9420E">
              <w:rPr>
                <w:b/>
                <w:sz w:val="16"/>
                <w:lang w:val="es-CR"/>
              </w:rPr>
              <w:t>Motivo de suspensión o de no uso</w:t>
            </w:r>
          </w:p>
        </w:tc>
      </w:tr>
      <w:tr w:rsidR="001B067B" w:rsidRPr="007446EC" w14:paraId="15E2B32C" w14:textId="77777777" w:rsidTr="00C46F11">
        <w:trPr>
          <w:cantSplit/>
          <w:trHeight w:val="217"/>
          <w:jc w:val="center"/>
        </w:trPr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2E87E06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C379336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B1728BA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282448E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A8CE562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A48CCB9" w14:textId="77777777" w:rsidR="001B067B" w:rsidRPr="00D9420E" w:rsidRDefault="001B067B" w:rsidP="00C46F11">
            <w:pPr>
              <w:rPr>
                <w:lang w:val="es-CR"/>
              </w:rPr>
            </w:pPr>
          </w:p>
        </w:tc>
      </w:tr>
      <w:tr w:rsidR="001B067B" w:rsidRPr="007446EC" w14:paraId="2BEB642A" w14:textId="77777777" w:rsidTr="00C46F11">
        <w:trPr>
          <w:cantSplit/>
          <w:trHeight w:val="217"/>
          <w:jc w:val="center"/>
        </w:trPr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50049EB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7209948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8A541FC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6E150CB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CE532F8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FE128E9" w14:textId="77777777" w:rsidR="001B067B" w:rsidRPr="00D9420E" w:rsidRDefault="001B067B" w:rsidP="00C46F11">
            <w:pPr>
              <w:rPr>
                <w:lang w:val="es-CR"/>
              </w:rPr>
            </w:pPr>
          </w:p>
        </w:tc>
      </w:tr>
      <w:tr w:rsidR="001B067B" w:rsidRPr="007446EC" w14:paraId="5064CD9D" w14:textId="77777777" w:rsidTr="00C46F11">
        <w:trPr>
          <w:cantSplit/>
          <w:trHeight w:val="217"/>
          <w:jc w:val="center"/>
        </w:trPr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06E59EE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47CBB8E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03403FD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689D83D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1397DB8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598C25B" w14:textId="77777777" w:rsidR="001B067B" w:rsidRPr="00D9420E" w:rsidRDefault="001B067B" w:rsidP="00C46F11">
            <w:pPr>
              <w:rPr>
                <w:lang w:val="es-CR"/>
              </w:rPr>
            </w:pPr>
          </w:p>
        </w:tc>
      </w:tr>
      <w:tr w:rsidR="001B067B" w:rsidRPr="007446EC" w14:paraId="54AF1783" w14:textId="77777777" w:rsidTr="00C46F11">
        <w:trPr>
          <w:cantSplit/>
          <w:trHeight w:val="217"/>
          <w:jc w:val="center"/>
        </w:trPr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630CE7C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96E4BB4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75B1E5D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DA8DE27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25F6E7C" w14:textId="77777777" w:rsidR="001B067B" w:rsidRPr="00D9420E" w:rsidRDefault="001B067B" w:rsidP="00C46F11">
            <w:pPr>
              <w:rPr>
                <w:lang w:val="es-CR"/>
              </w:rPr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21E6FAD" w14:textId="77777777" w:rsidR="001B067B" w:rsidRPr="00D9420E" w:rsidRDefault="001B067B" w:rsidP="00C46F11">
            <w:pPr>
              <w:rPr>
                <w:lang w:val="es-CR"/>
              </w:rPr>
            </w:pPr>
          </w:p>
        </w:tc>
      </w:tr>
      <w:tr w:rsidR="001B067B" w:rsidRPr="007446EC" w14:paraId="359CA93C" w14:textId="77777777" w:rsidTr="00C46F11">
        <w:trPr>
          <w:cantSplit/>
          <w:trHeight w:val="5"/>
          <w:jc w:val="center"/>
        </w:trPr>
        <w:tc>
          <w:tcPr>
            <w:tcW w:w="10880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C25EA5C" w14:textId="77777777" w:rsidR="001B067B" w:rsidRPr="00D9420E" w:rsidRDefault="001B067B" w:rsidP="00C46F11">
            <w:pPr>
              <w:rPr>
                <w:lang w:val="es-CR"/>
              </w:rPr>
            </w:pPr>
          </w:p>
        </w:tc>
      </w:tr>
      <w:tr w:rsidR="001B067B" w:rsidRPr="007446EC" w14:paraId="0465B1B0" w14:textId="77777777" w:rsidTr="00C46F11">
        <w:trPr>
          <w:cantSplit/>
          <w:trHeight w:val="72"/>
          <w:jc w:val="center"/>
        </w:trPr>
        <w:tc>
          <w:tcPr>
            <w:tcW w:w="10880" w:type="dxa"/>
            <w:gridSpan w:val="6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4F5"/>
          </w:tcPr>
          <w:p w14:paraId="56152628" w14:textId="17350219" w:rsidR="001B067B" w:rsidRPr="00AE2E85" w:rsidRDefault="001B067B" w:rsidP="00C46F11">
            <w:pPr>
              <w:rPr>
                <w:sz w:val="18"/>
                <w:szCs w:val="20"/>
                <w:lang w:val="es-CR"/>
              </w:rPr>
            </w:pPr>
            <w:r>
              <w:rPr>
                <w:b/>
                <w:sz w:val="18"/>
                <w:szCs w:val="20"/>
                <w:lang w:val="es-CR"/>
              </w:rPr>
              <w:t>6</w:t>
            </w:r>
            <w:r w:rsidRPr="00AE2E85">
              <w:rPr>
                <w:b/>
                <w:sz w:val="18"/>
                <w:szCs w:val="20"/>
                <w:lang w:val="es-CR"/>
              </w:rPr>
              <w:t>. RESULTADOS OBJETIVOS Y DOCUMENTACIÓN CLÍNICA</w:t>
            </w:r>
          </w:p>
        </w:tc>
      </w:tr>
    </w:tbl>
    <w:p w14:paraId="4C5E68A8" w14:textId="77777777" w:rsidR="001B067B" w:rsidRPr="00D9420E" w:rsidRDefault="001B067B" w:rsidP="001B067B">
      <w:pPr>
        <w:rPr>
          <w:lang w:val="es-CR"/>
        </w:rPr>
      </w:pPr>
    </w:p>
    <w:p w14:paraId="5CE1C5F4" w14:textId="77777777" w:rsidR="001B067B" w:rsidRDefault="001B067B" w:rsidP="001B067B">
      <w:pPr>
        <w:jc w:val="both"/>
        <w:rPr>
          <w:sz w:val="16"/>
          <w:lang w:val="es-CR"/>
        </w:rPr>
      </w:pPr>
      <w:r w:rsidRPr="00D9420E">
        <w:rPr>
          <w:sz w:val="16"/>
          <w:lang w:val="es-CR"/>
        </w:rPr>
        <w:t>Adjunte resultados de laboratorio, gabinete, escalas, evaluaciones funcionales u otros indicadores relevantes. Para solicitudes de continuación, presente resultados comparativos previos y posteriores al inicio del medicamento.</w:t>
      </w:r>
    </w:p>
    <w:p w14:paraId="5C740212" w14:textId="77777777" w:rsidR="001B067B" w:rsidRPr="00D9420E" w:rsidRDefault="001B067B" w:rsidP="001B067B">
      <w:pPr>
        <w:jc w:val="both"/>
        <w:rPr>
          <w:lang w:val="es-CR"/>
        </w:rPr>
      </w:pPr>
    </w:p>
    <w:tbl>
      <w:tblPr>
        <w:tblW w:w="10889" w:type="dxa"/>
        <w:jc w:val="center"/>
        <w:tblLayout w:type="fixed"/>
        <w:tblLook w:val="04A0" w:firstRow="1" w:lastRow="0" w:firstColumn="1" w:lastColumn="0" w:noHBand="0" w:noVBand="1"/>
      </w:tblPr>
      <w:tblGrid>
        <w:gridCol w:w="1285"/>
        <w:gridCol w:w="2427"/>
        <w:gridCol w:w="2213"/>
        <w:gridCol w:w="2213"/>
        <w:gridCol w:w="2751"/>
      </w:tblGrid>
      <w:tr w:rsidR="001B067B" w14:paraId="698674B8" w14:textId="77777777" w:rsidTr="00DA0929">
        <w:trPr>
          <w:cantSplit/>
          <w:trHeight w:val="230"/>
          <w:tblHeader/>
          <w:jc w:val="center"/>
        </w:trPr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98063F9" w14:textId="77777777" w:rsidR="001B067B" w:rsidRDefault="001B067B" w:rsidP="00C46F11">
            <w:pPr>
              <w:jc w:val="center"/>
            </w:pPr>
            <w:proofErr w:type="spellStart"/>
            <w:r>
              <w:rPr>
                <w:b/>
                <w:sz w:val="16"/>
              </w:rPr>
              <w:t>Fecha</w:t>
            </w:r>
            <w:proofErr w:type="spellEnd"/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D8835D3" w14:textId="77777777" w:rsidR="001B067B" w:rsidRDefault="001B067B" w:rsidP="00C46F11">
            <w:pPr>
              <w:jc w:val="center"/>
            </w:pPr>
            <w:proofErr w:type="spellStart"/>
            <w:r>
              <w:rPr>
                <w:b/>
                <w:sz w:val="16"/>
              </w:rPr>
              <w:t>Estudio</w:t>
            </w:r>
            <w:proofErr w:type="spellEnd"/>
            <w:r>
              <w:rPr>
                <w:b/>
                <w:sz w:val="16"/>
              </w:rPr>
              <w:t xml:space="preserve"> / </w:t>
            </w:r>
            <w:proofErr w:type="spellStart"/>
            <w:r>
              <w:rPr>
                <w:b/>
                <w:sz w:val="16"/>
              </w:rPr>
              <w:t>escala</w:t>
            </w:r>
            <w:proofErr w:type="spellEnd"/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D85CED8" w14:textId="77777777" w:rsidR="001B067B" w:rsidRDefault="001B067B" w:rsidP="00C46F11">
            <w:pPr>
              <w:jc w:val="center"/>
            </w:pPr>
            <w:proofErr w:type="spellStart"/>
            <w:r>
              <w:rPr>
                <w:b/>
                <w:sz w:val="16"/>
              </w:rPr>
              <w:t>Resultado</w:t>
            </w:r>
            <w:proofErr w:type="spellEnd"/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15D2396" w14:textId="77777777" w:rsidR="001B067B" w:rsidRPr="00D9420E" w:rsidRDefault="001B067B" w:rsidP="00C46F11">
            <w:pPr>
              <w:jc w:val="center"/>
              <w:rPr>
                <w:lang w:val="es-CR"/>
              </w:rPr>
            </w:pPr>
            <w:r w:rsidRPr="00D9420E">
              <w:rPr>
                <w:b/>
                <w:sz w:val="16"/>
                <w:lang w:val="es-CR"/>
              </w:rPr>
              <w:t>Valor de referencia o basal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D2B19B8" w14:textId="77777777" w:rsidR="001B067B" w:rsidRDefault="001B067B" w:rsidP="00C46F11">
            <w:pPr>
              <w:jc w:val="center"/>
            </w:pPr>
            <w:proofErr w:type="spellStart"/>
            <w:r>
              <w:rPr>
                <w:b/>
                <w:sz w:val="16"/>
              </w:rPr>
              <w:t>Interpretación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clínica</w:t>
            </w:r>
            <w:proofErr w:type="spellEnd"/>
            <w:r>
              <w:rPr>
                <w:b/>
                <w:sz w:val="16"/>
              </w:rPr>
              <w:t xml:space="preserve"> / </w:t>
            </w:r>
            <w:proofErr w:type="spellStart"/>
            <w:r>
              <w:rPr>
                <w:b/>
                <w:sz w:val="16"/>
              </w:rPr>
              <w:t>tratamiento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vigente</w:t>
            </w:r>
            <w:proofErr w:type="spellEnd"/>
          </w:p>
        </w:tc>
      </w:tr>
      <w:tr w:rsidR="001B067B" w14:paraId="6A39079D" w14:textId="77777777" w:rsidTr="00DA0929">
        <w:trPr>
          <w:cantSplit/>
          <w:trHeight w:val="323"/>
          <w:jc w:val="center"/>
        </w:trPr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6389E9E" w14:textId="77777777" w:rsidR="001B067B" w:rsidRDefault="001B067B" w:rsidP="00C46F11"/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52A0332" w14:textId="77777777" w:rsidR="001B067B" w:rsidRDefault="001B067B" w:rsidP="00C46F11"/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7C948F0" w14:textId="77777777" w:rsidR="001B067B" w:rsidRDefault="001B067B" w:rsidP="00C46F11"/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0000CBB" w14:textId="77777777" w:rsidR="001B067B" w:rsidRDefault="001B067B" w:rsidP="00C46F11"/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CF55133" w14:textId="77777777" w:rsidR="001B067B" w:rsidRDefault="001B067B" w:rsidP="00C46F11"/>
        </w:tc>
      </w:tr>
      <w:tr w:rsidR="001B067B" w14:paraId="3C035EBB" w14:textId="77777777" w:rsidTr="00DA0929">
        <w:trPr>
          <w:cantSplit/>
          <w:trHeight w:val="323"/>
          <w:jc w:val="center"/>
        </w:trPr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8E5F611" w14:textId="77777777" w:rsidR="001B067B" w:rsidRDefault="001B067B" w:rsidP="00C46F11"/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91DB076" w14:textId="77777777" w:rsidR="001B067B" w:rsidRDefault="001B067B" w:rsidP="00C46F11"/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30760E2" w14:textId="77777777" w:rsidR="001B067B" w:rsidRDefault="001B067B" w:rsidP="00C46F11"/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D1C728D" w14:textId="77777777" w:rsidR="001B067B" w:rsidRDefault="001B067B" w:rsidP="00C46F11"/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7636AC1" w14:textId="77777777" w:rsidR="001B067B" w:rsidRDefault="001B067B" w:rsidP="00C46F11"/>
        </w:tc>
      </w:tr>
      <w:tr w:rsidR="001B067B" w14:paraId="7E4FED15" w14:textId="77777777" w:rsidTr="00DA0929">
        <w:trPr>
          <w:cantSplit/>
          <w:trHeight w:val="484"/>
          <w:jc w:val="center"/>
        </w:trPr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8560612" w14:textId="77777777" w:rsidR="001B067B" w:rsidRDefault="001B067B" w:rsidP="00C46F11"/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733CE16" w14:textId="77777777" w:rsidR="001B067B" w:rsidRDefault="001B067B" w:rsidP="00C46F11"/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975EAE6" w14:textId="77777777" w:rsidR="001B067B" w:rsidRDefault="001B067B" w:rsidP="00C46F11"/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BC14948" w14:textId="77777777" w:rsidR="001B067B" w:rsidRDefault="001B067B" w:rsidP="00C46F11"/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1250CD3" w14:textId="77777777" w:rsidR="001B067B" w:rsidRDefault="001B067B" w:rsidP="00C46F11"/>
          <w:p w14:paraId="7569C0EF" w14:textId="77777777" w:rsidR="001B067B" w:rsidRDefault="001B067B" w:rsidP="00C46F11"/>
          <w:p w14:paraId="751B7932" w14:textId="77777777" w:rsidR="001B067B" w:rsidRDefault="001B067B" w:rsidP="00C46F11"/>
          <w:p w14:paraId="3A05746B" w14:textId="77777777" w:rsidR="001B067B" w:rsidRDefault="001B067B" w:rsidP="00C46F11"/>
        </w:tc>
      </w:tr>
    </w:tbl>
    <w:p w14:paraId="254BE484" w14:textId="77777777" w:rsidR="001B067B" w:rsidRDefault="001B067B">
      <w:pPr>
        <w:rPr>
          <w:lang w:val="es-CR"/>
        </w:rPr>
      </w:pPr>
    </w:p>
    <w:p w14:paraId="6B8A64DB" w14:textId="77777777" w:rsidR="001B067B" w:rsidRDefault="001B067B" w:rsidP="001B067B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1B067B" w14:paraId="7DCD6CF8" w14:textId="77777777" w:rsidTr="00C46F11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4F5"/>
          </w:tcPr>
          <w:p w14:paraId="374C1BA5" w14:textId="3931A65B" w:rsidR="001B067B" w:rsidRPr="00AE2E85" w:rsidRDefault="001B067B" w:rsidP="00C46F11">
            <w:pPr>
              <w:rPr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7</w:t>
            </w:r>
            <w:r w:rsidRPr="00AE2E85">
              <w:rPr>
                <w:b/>
                <w:sz w:val="18"/>
                <w:szCs w:val="20"/>
              </w:rPr>
              <w:t>. DECLARACIÓN DEL MÉDICO PRESCRIPTOR</w:t>
            </w:r>
          </w:p>
        </w:tc>
      </w:tr>
    </w:tbl>
    <w:p w14:paraId="4CDA52BD" w14:textId="77777777" w:rsidR="001B067B" w:rsidRDefault="001B067B" w:rsidP="001B067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82"/>
      </w:tblGrid>
      <w:tr w:rsidR="001B067B" w:rsidRPr="007446EC" w14:paraId="4BC4C4D3" w14:textId="77777777" w:rsidTr="00C46F11">
        <w:trPr>
          <w:cantSplit/>
          <w:trHeight w:val="1512"/>
          <w:jc w:val="center"/>
        </w:trPr>
        <w:tc>
          <w:tcPr>
            <w:tcW w:w="10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EA5052F" w14:textId="77777777" w:rsidR="001B067B" w:rsidRPr="00D9420E" w:rsidRDefault="001B067B" w:rsidP="00C46F11">
            <w:pPr>
              <w:jc w:val="both"/>
              <w:rPr>
                <w:lang w:val="es-CR"/>
              </w:rPr>
            </w:pPr>
            <w:r w:rsidRPr="00D9420E">
              <w:rPr>
                <w:sz w:val="16"/>
                <w:lang w:val="es-CR"/>
              </w:rPr>
              <w:t>Declaro que la información consignada es veraz, completa y corresponde al estado clínico actual del paciente; que esta solicitud se realiza sin conflicto de interés que comprometa la imparcialidad de la información; que he valorado las alternativas institucionales disponibles; y que me comprometo a documentar objetivamente la evolución, eficacia, seguridad y adherencia al tratamiento. En caso de uso fuera de indicación oficial, declaro que expliqué al paciente o a su representante legal la naturaleza excepcional del tratamiento, sus beneficios esperados, riesgos, incertidumbres y alternativas, y que se obtuvo el consentimiento informado correspondiente.</w:t>
            </w:r>
          </w:p>
        </w:tc>
      </w:tr>
      <w:tr w:rsidR="001B067B" w14:paraId="11ED3396" w14:textId="77777777" w:rsidTr="00C46F11">
        <w:trPr>
          <w:cantSplit/>
          <w:jc w:val="center"/>
        </w:trPr>
        <w:tc>
          <w:tcPr>
            <w:tcW w:w="10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EB9FAAD" w14:textId="36C8FC8E" w:rsidR="00B03D41" w:rsidRDefault="001B067B" w:rsidP="00C46F11">
            <w:pPr>
              <w:rPr>
                <w:sz w:val="16"/>
              </w:rPr>
            </w:pPr>
            <w:r>
              <w:rPr>
                <w:sz w:val="16"/>
              </w:rPr>
              <w:t>Nombre: ___________________________________</w:t>
            </w:r>
            <w:proofErr w:type="gramStart"/>
            <w:r>
              <w:rPr>
                <w:sz w:val="16"/>
              </w:rPr>
              <w:t>_  Código</w:t>
            </w:r>
            <w:proofErr w:type="gramEnd"/>
            <w:r>
              <w:rPr>
                <w:sz w:val="16"/>
              </w:rPr>
              <w:t>:</w:t>
            </w:r>
            <w:r w:rsidR="00B03D41">
              <w:rPr>
                <w:sz w:val="16"/>
              </w:rPr>
              <w:t xml:space="preserve"> ____________</w:t>
            </w:r>
          </w:p>
          <w:p w14:paraId="6DB4040C" w14:textId="30A928EB" w:rsidR="00B03D41" w:rsidRDefault="00B03D41" w:rsidP="00C46F11">
            <w:pPr>
              <w:rPr>
                <w:sz w:val="16"/>
              </w:rPr>
            </w:pPr>
            <w:r>
              <w:rPr>
                <w:sz w:val="16"/>
              </w:rPr>
              <w:t>Firma</w:t>
            </w:r>
          </w:p>
          <w:p w14:paraId="23752FC2" w14:textId="77777777" w:rsidR="00B03D41" w:rsidRDefault="00B03D41" w:rsidP="00C46F11">
            <w:pPr>
              <w:rPr>
                <w:sz w:val="16"/>
              </w:rPr>
            </w:pPr>
          </w:p>
          <w:p w14:paraId="1C41CCEC" w14:textId="77777777" w:rsidR="00B03D41" w:rsidRDefault="00B03D41" w:rsidP="00C46F11">
            <w:pPr>
              <w:rPr>
                <w:sz w:val="16"/>
              </w:rPr>
            </w:pPr>
          </w:p>
          <w:p w14:paraId="16F70F8A" w14:textId="77777777" w:rsidR="00B03D41" w:rsidRDefault="00B03D41" w:rsidP="00C46F11">
            <w:pPr>
              <w:rPr>
                <w:sz w:val="16"/>
              </w:rPr>
            </w:pPr>
          </w:p>
          <w:p w14:paraId="56BFAA18" w14:textId="77777777" w:rsidR="00B03D41" w:rsidRDefault="00B03D41" w:rsidP="00C46F11"/>
        </w:tc>
      </w:tr>
    </w:tbl>
    <w:p w14:paraId="7EEB851B" w14:textId="77777777" w:rsidR="0050011B" w:rsidRDefault="0050011B" w:rsidP="0050011B">
      <w:pPr>
        <w:rPr>
          <w:lang w:val="es-CR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913"/>
        <w:gridCol w:w="3695"/>
        <w:gridCol w:w="5377"/>
      </w:tblGrid>
      <w:tr w:rsidR="0050011B" w14:paraId="382F0FC6" w14:textId="77777777" w:rsidTr="00192C3B">
        <w:trPr>
          <w:jc w:val="center"/>
        </w:trPr>
        <w:tc>
          <w:tcPr>
            <w:tcW w:w="10985" w:type="dxa"/>
            <w:gridSpan w:val="3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2C5E494E" w14:textId="4A71AC32" w:rsidR="0050011B" w:rsidRPr="004D0693" w:rsidRDefault="0050011B" w:rsidP="00C46F11">
            <w:pPr>
              <w:rPr>
                <w:b/>
                <w:sz w:val="18"/>
                <w:szCs w:val="20"/>
                <w:lang w:val="es-CR"/>
              </w:rPr>
            </w:pPr>
            <w:proofErr w:type="gramStart"/>
            <w:r>
              <w:rPr>
                <w:b/>
                <w:sz w:val="18"/>
                <w:szCs w:val="20"/>
                <w:lang w:val="es-CR"/>
              </w:rPr>
              <w:t xml:space="preserve">8  </w:t>
            </w:r>
            <w:r w:rsidR="00FA4769">
              <w:rPr>
                <w:b/>
                <w:sz w:val="18"/>
                <w:szCs w:val="20"/>
                <w:lang w:val="es-CR"/>
              </w:rPr>
              <w:t>RESPONSABLE</w:t>
            </w:r>
            <w:proofErr w:type="gramEnd"/>
            <w:r w:rsidR="00FA4769">
              <w:rPr>
                <w:b/>
                <w:sz w:val="18"/>
                <w:szCs w:val="20"/>
                <w:lang w:val="es-CR"/>
              </w:rPr>
              <w:t xml:space="preserve"> DEL ANÁLISIS DE LA SOLICITUD</w:t>
            </w:r>
          </w:p>
        </w:tc>
      </w:tr>
      <w:tr w:rsidR="0050011B" w14:paraId="56C1FF55" w14:textId="77777777" w:rsidTr="00192C3B">
        <w:trPr>
          <w:jc w:val="center"/>
        </w:trPr>
        <w:tc>
          <w:tcPr>
            <w:tcW w:w="10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7D01FD" w14:textId="77777777" w:rsidR="0050011B" w:rsidRDefault="0050011B" w:rsidP="00C46F11">
            <w:pPr>
              <w:rPr>
                <w:b/>
                <w:sz w:val="18"/>
                <w:szCs w:val="20"/>
                <w:lang w:val="es-CR"/>
              </w:rPr>
            </w:pPr>
          </w:p>
        </w:tc>
      </w:tr>
      <w:tr w:rsidR="00983104" w14:paraId="25856EDE" w14:textId="77777777" w:rsidTr="00FA4769">
        <w:trPr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C9F5" w14:textId="02E07B31" w:rsidR="00983104" w:rsidRDefault="00983104" w:rsidP="00C46F11">
            <w:pPr>
              <w:rPr>
                <w:b/>
                <w:sz w:val="18"/>
                <w:szCs w:val="20"/>
                <w:lang w:val="es-CR"/>
              </w:rPr>
            </w:pPr>
            <w:r>
              <w:rPr>
                <w:b/>
                <w:sz w:val="18"/>
                <w:szCs w:val="20"/>
                <w:lang w:val="es-CR"/>
              </w:rPr>
              <w:t xml:space="preserve">Se avala: 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A3E4" w14:textId="3D640CC1" w:rsidR="00983104" w:rsidRDefault="00983104" w:rsidP="00C46F11">
            <w:pPr>
              <w:rPr>
                <w:b/>
                <w:sz w:val="18"/>
                <w:szCs w:val="20"/>
                <w:lang w:val="es-CR"/>
              </w:rPr>
            </w:pPr>
            <w:r>
              <w:rPr>
                <w:rFonts w:cs="Arial"/>
                <w:b/>
                <w:sz w:val="18"/>
                <w:szCs w:val="20"/>
                <w:lang w:val="es-CR"/>
              </w:rPr>
              <w:t xml:space="preserve">□ </w:t>
            </w:r>
            <w:r>
              <w:rPr>
                <w:b/>
                <w:sz w:val="18"/>
                <w:szCs w:val="20"/>
                <w:lang w:val="es-CR"/>
              </w:rPr>
              <w:t xml:space="preserve">Si                            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EC3" w14:textId="38093744" w:rsidR="00983104" w:rsidRDefault="00983104" w:rsidP="00C46F11">
            <w:pPr>
              <w:rPr>
                <w:b/>
                <w:sz w:val="18"/>
                <w:szCs w:val="20"/>
                <w:lang w:val="es-CR"/>
              </w:rPr>
            </w:pPr>
            <w:r>
              <w:rPr>
                <w:rFonts w:cs="Arial"/>
                <w:b/>
                <w:sz w:val="18"/>
                <w:szCs w:val="20"/>
                <w:lang w:val="es-CR"/>
              </w:rPr>
              <w:t>□ No</w:t>
            </w:r>
          </w:p>
        </w:tc>
      </w:tr>
      <w:tr w:rsidR="0050011B" w14:paraId="570193DA" w14:textId="77777777" w:rsidTr="00FA4769">
        <w:trPr>
          <w:jc w:val="center"/>
        </w:trPr>
        <w:tc>
          <w:tcPr>
            <w:tcW w:w="10985" w:type="dxa"/>
            <w:gridSpan w:val="3"/>
            <w:tcBorders>
              <w:top w:val="single" w:sz="4" w:space="0" w:color="auto"/>
            </w:tcBorders>
          </w:tcPr>
          <w:p w14:paraId="6B6D311A" w14:textId="77777777" w:rsidR="0050011B" w:rsidRDefault="0050011B" w:rsidP="00C46F11">
            <w:pPr>
              <w:rPr>
                <w:lang w:val="es-CR"/>
              </w:rPr>
            </w:pPr>
            <w:r>
              <w:rPr>
                <w:lang w:val="es-CR"/>
              </w:rPr>
              <w:t xml:space="preserve">Nombre: </w:t>
            </w:r>
          </w:p>
        </w:tc>
      </w:tr>
      <w:tr w:rsidR="0050011B" w14:paraId="63DC5E25" w14:textId="77777777" w:rsidTr="00FA4769">
        <w:trPr>
          <w:trHeight w:val="979"/>
          <w:jc w:val="center"/>
        </w:trPr>
        <w:tc>
          <w:tcPr>
            <w:tcW w:w="10985" w:type="dxa"/>
            <w:gridSpan w:val="3"/>
          </w:tcPr>
          <w:p w14:paraId="7291F120" w14:textId="77777777" w:rsidR="0050011B" w:rsidRDefault="0050011B" w:rsidP="00C46F11">
            <w:pPr>
              <w:rPr>
                <w:lang w:val="es-CR"/>
              </w:rPr>
            </w:pPr>
            <w:r>
              <w:rPr>
                <w:lang w:val="es-CR"/>
              </w:rPr>
              <w:t>Firma:</w:t>
            </w:r>
          </w:p>
        </w:tc>
      </w:tr>
    </w:tbl>
    <w:p w14:paraId="1814A5A8" w14:textId="77777777" w:rsidR="0050011B" w:rsidRPr="00CB66B3" w:rsidRDefault="0050011B" w:rsidP="0050011B">
      <w:pPr>
        <w:rPr>
          <w:lang w:val="es-CR"/>
        </w:rPr>
      </w:pPr>
    </w:p>
    <w:p w14:paraId="5BDB8552" w14:textId="647464E2" w:rsidR="005110CF" w:rsidRPr="00CB66B3" w:rsidRDefault="005110CF">
      <w:pPr>
        <w:rPr>
          <w:lang w:val="es-CR"/>
        </w:rPr>
      </w:pPr>
    </w:p>
    <w:sectPr w:rsidR="005110CF" w:rsidRPr="00CB66B3" w:rsidSect="00034616">
      <w:headerReference w:type="default" r:id="rId8"/>
      <w:footerReference w:type="default" r:id="rId9"/>
      <w:pgSz w:w="12240" w:h="15840"/>
      <w:pgMar w:top="648" w:right="648" w:bottom="648" w:left="648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861E1" w14:textId="77777777" w:rsidR="00F84B4B" w:rsidRDefault="00F84B4B">
      <w:r>
        <w:separator/>
      </w:r>
    </w:p>
  </w:endnote>
  <w:endnote w:type="continuationSeparator" w:id="0">
    <w:p w14:paraId="0AD4E5FF" w14:textId="77777777" w:rsidR="00F84B4B" w:rsidRDefault="00F84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D3E3C" w14:textId="77777777" w:rsidR="00034994" w:rsidRDefault="0018215E">
    <w:pPr>
      <w:pStyle w:val="Piedepgina"/>
      <w:jc w:val="center"/>
    </w:pPr>
    <w:r>
      <w:rPr>
        <w:sz w:val="16"/>
      </w:rPr>
      <w:t xml:space="preserve">Página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D9420E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de </w:t>
    </w:r>
    <w:r>
      <w:rPr>
        <w:sz w:val="16"/>
      </w:rPr>
      <w:fldChar w:fldCharType="begin"/>
    </w:r>
    <w:r>
      <w:rPr>
        <w:sz w:val="16"/>
      </w:rPr>
      <w:instrText xml:space="preserve"> NUMPAGES </w:instrText>
    </w:r>
    <w:r>
      <w:rPr>
        <w:sz w:val="16"/>
      </w:rPr>
      <w:fldChar w:fldCharType="separate"/>
    </w:r>
    <w:r w:rsidR="00D9420E">
      <w:rPr>
        <w:noProof/>
        <w:sz w:val="16"/>
      </w:rPr>
      <w:t>2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01858" w14:textId="77777777" w:rsidR="00F84B4B" w:rsidRDefault="00F84B4B">
      <w:r>
        <w:separator/>
      </w:r>
    </w:p>
  </w:footnote>
  <w:footnote w:type="continuationSeparator" w:id="0">
    <w:p w14:paraId="40F684F1" w14:textId="77777777" w:rsidR="00F84B4B" w:rsidRDefault="00F84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1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00"/>
      <w:gridCol w:w="9332"/>
    </w:tblGrid>
    <w:tr w:rsidR="00D9420E" w:rsidRPr="007446EC" w14:paraId="60C89477" w14:textId="77777777" w:rsidTr="00DC396F">
      <w:trPr>
        <w:trHeight w:val="80"/>
      </w:trPr>
      <w:tc>
        <w:tcPr>
          <w:tcW w:w="1300" w:type="dxa"/>
        </w:tcPr>
        <w:p w14:paraId="5FB0043A" w14:textId="77777777" w:rsidR="00D9420E" w:rsidRPr="00B30DB4" w:rsidRDefault="00D9420E" w:rsidP="00D9420E">
          <w:pPr>
            <w:tabs>
              <w:tab w:val="center" w:pos="4419"/>
              <w:tab w:val="right" w:pos="8838"/>
            </w:tabs>
            <w:rPr>
              <w:sz w:val="18"/>
              <w:szCs w:val="18"/>
            </w:rPr>
          </w:pPr>
          <w:r w:rsidRPr="00B30DB4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09F49384" wp14:editId="06CBF337">
                <wp:simplePos x="0" y="0"/>
                <wp:positionH relativeFrom="column">
                  <wp:posOffset>0</wp:posOffset>
                </wp:positionH>
                <wp:positionV relativeFrom="paragraph">
                  <wp:posOffset>-16580</wp:posOffset>
                </wp:positionV>
                <wp:extent cx="688340" cy="688340"/>
                <wp:effectExtent l="0" t="0" r="0" b="0"/>
                <wp:wrapSquare wrapText="bothSides"/>
                <wp:docPr id="8" name="1 Imagen" descr="logo_ccss_negr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ccss_negr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8340" cy="6883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332" w:type="dxa"/>
          <w:vAlign w:val="center"/>
        </w:tcPr>
        <w:p w14:paraId="7E9F1E00" w14:textId="77777777" w:rsidR="00D9420E" w:rsidRPr="00B30DB4" w:rsidRDefault="00D9420E" w:rsidP="00D9420E">
          <w:pPr>
            <w:tabs>
              <w:tab w:val="center" w:pos="4419"/>
              <w:tab w:val="right" w:pos="8838"/>
            </w:tabs>
            <w:rPr>
              <w:rFonts w:cs="Arial"/>
              <w:b/>
              <w:sz w:val="18"/>
              <w:szCs w:val="18"/>
            </w:rPr>
          </w:pPr>
          <w:r w:rsidRPr="00B30DB4">
            <w:rPr>
              <w:rFonts w:cs="Arial"/>
              <w:b/>
              <w:sz w:val="18"/>
              <w:szCs w:val="18"/>
            </w:rPr>
            <w:t>CAJA COSTARRICENSE DE SEGURO SOCIAL</w:t>
          </w:r>
        </w:p>
        <w:sdt>
          <w:sdtPr>
            <w:rPr>
              <w:rFonts w:cs="Arial"/>
              <w:sz w:val="18"/>
              <w:szCs w:val="18"/>
            </w:rPr>
            <w:id w:val="1835491805"/>
          </w:sdtPr>
          <w:sdtEndPr/>
          <w:sdtContent>
            <w:p w14:paraId="394EECA6" w14:textId="77777777" w:rsidR="00D9420E" w:rsidRPr="00B30DB4" w:rsidRDefault="00D9420E" w:rsidP="00D9420E">
              <w:pPr>
                <w:tabs>
                  <w:tab w:val="center" w:pos="4419"/>
                  <w:tab w:val="right" w:pos="8838"/>
                </w:tabs>
                <w:rPr>
                  <w:rFonts w:cs="Arial"/>
                  <w:sz w:val="18"/>
                  <w:szCs w:val="18"/>
                </w:rPr>
              </w:pPr>
              <w:r>
                <w:rPr>
                  <w:rFonts w:cs="Arial"/>
                  <w:sz w:val="18"/>
                  <w:szCs w:val="18"/>
                </w:rPr>
                <w:t>Dirección de Farmacoepidemiología</w:t>
              </w:r>
            </w:p>
          </w:sdtContent>
        </w:sdt>
        <w:p w14:paraId="23D95F84" w14:textId="77777777" w:rsidR="00D9420E" w:rsidRPr="00B30DB4" w:rsidRDefault="00F84B4B" w:rsidP="00D9420E">
          <w:pPr>
            <w:tabs>
              <w:tab w:val="center" w:pos="4419"/>
              <w:tab w:val="right" w:pos="8838"/>
            </w:tabs>
            <w:rPr>
              <w:rFonts w:cs="Arial"/>
              <w:sz w:val="18"/>
              <w:szCs w:val="18"/>
            </w:rPr>
          </w:pPr>
          <w:sdt>
            <w:sdtPr>
              <w:rPr>
                <w:rFonts w:cs="Arial"/>
                <w:sz w:val="18"/>
                <w:szCs w:val="18"/>
              </w:rPr>
              <w:id w:val="-1044983450"/>
            </w:sdtPr>
            <w:sdtEndPr/>
            <w:sdtContent>
              <w:r w:rsidR="00D9420E">
                <w:rPr>
                  <w:rFonts w:cs="Arial"/>
                  <w:sz w:val="18"/>
                  <w:szCs w:val="18"/>
                </w:rPr>
                <w:t>Área de Medicamentos y Terapéutica Clínica</w:t>
              </w:r>
            </w:sdtContent>
          </w:sdt>
          <w:r w:rsidR="00D9420E" w:rsidRPr="00B30DB4">
            <w:rPr>
              <w:rFonts w:cs="Arial"/>
              <w:sz w:val="18"/>
              <w:szCs w:val="18"/>
            </w:rPr>
            <w:t xml:space="preserve"> </w:t>
          </w:r>
        </w:p>
        <w:p w14:paraId="6532222B" w14:textId="77777777" w:rsidR="00D9420E" w:rsidRPr="00B30DB4" w:rsidRDefault="00D9420E" w:rsidP="00D9420E">
          <w:pPr>
            <w:pStyle w:val="Piedepgina"/>
            <w:rPr>
              <w:rFonts w:cs="Arial"/>
              <w:sz w:val="18"/>
              <w:szCs w:val="18"/>
            </w:rPr>
          </w:pPr>
          <w:r w:rsidRPr="00B30DB4">
            <w:rPr>
              <w:rFonts w:cs="Arial"/>
              <w:sz w:val="18"/>
              <w:szCs w:val="18"/>
            </w:rPr>
            <w:t>Teléfono: 2539</w:t>
          </w:r>
          <w:r>
            <w:rPr>
              <w:rFonts w:cs="Arial"/>
              <w:sz w:val="18"/>
              <w:szCs w:val="18"/>
            </w:rPr>
            <w:t>-</w:t>
          </w:r>
          <w:r w:rsidRPr="00B30DB4">
            <w:rPr>
              <w:rFonts w:cs="Arial"/>
              <w:sz w:val="18"/>
              <w:szCs w:val="18"/>
            </w:rPr>
            <w:t xml:space="preserve">0000 ext. </w:t>
          </w:r>
          <w:sdt>
            <w:sdtPr>
              <w:rPr>
                <w:rFonts w:cs="Arial"/>
                <w:sz w:val="18"/>
                <w:szCs w:val="18"/>
              </w:rPr>
              <w:id w:val="1937553254"/>
            </w:sdtPr>
            <w:sdtEndPr/>
            <w:sdtContent>
              <w:r>
                <w:rPr>
                  <w:rFonts w:cs="Arial"/>
                  <w:sz w:val="18"/>
                  <w:szCs w:val="18"/>
                </w:rPr>
                <w:t>8601</w:t>
              </w:r>
            </w:sdtContent>
          </w:sdt>
        </w:p>
        <w:p w14:paraId="4F55B5F2" w14:textId="77777777" w:rsidR="00D9420E" w:rsidRDefault="00D9420E" w:rsidP="00D9420E">
          <w:pPr>
            <w:pStyle w:val="Piedepgina"/>
            <w:rPr>
              <w:rFonts w:cs="Arial"/>
              <w:sz w:val="18"/>
              <w:szCs w:val="18"/>
            </w:rPr>
          </w:pPr>
          <w:r w:rsidRPr="00B30DB4">
            <w:rPr>
              <w:rFonts w:cs="Arial"/>
              <w:sz w:val="18"/>
              <w:szCs w:val="18"/>
            </w:rPr>
            <w:t xml:space="preserve">Correo electrónico: </w:t>
          </w:r>
          <w:hyperlink r:id="rId2" w:history="1">
            <w:r w:rsidRPr="00C40289">
              <w:rPr>
                <w:rStyle w:val="Hipervnculo"/>
                <w:rFonts w:cs="Arial"/>
                <w:sz w:val="18"/>
                <w:szCs w:val="18"/>
              </w:rPr>
              <w:t>coinccss@ccss.sa.cr</w:t>
            </w:r>
          </w:hyperlink>
        </w:p>
        <w:p w14:paraId="2631D517" w14:textId="77777777" w:rsidR="00D9420E" w:rsidRPr="00B30DB4" w:rsidRDefault="00D9420E" w:rsidP="00D9420E">
          <w:pPr>
            <w:pStyle w:val="Piedepgina"/>
            <w:rPr>
              <w:rFonts w:cs="Arial"/>
              <w:sz w:val="18"/>
              <w:szCs w:val="18"/>
            </w:rPr>
          </w:pPr>
        </w:p>
      </w:tc>
    </w:tr>
  </w:tbl>
  <w:p w14:paraId="31154861" w14:textId="5F9B30E7" w:rsidR="00034994" w:rsidRPr="00D9420E" w:rsidRDefault="00034994" w:rsidP="00D9420E">
    <w:pPr>
      <w:pStyle w:val="Encabezado"/>
      <w:rPr>
        <w:lang w:val="es-C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56375409">
    <w:abstractNumId w:val="8"/>
  </w:num>
  <w:num w:numId="2" w16cid:durableId="1870483265">
    <w:abstractNumId w:val="6"/>
  </w:num>
  <w:num w:numId="3" w16cid:durableId="762842678">
    <w:abstractNumId w:val="5"/>
  </w:num>
  <w:num w:numId="4" w16cid:durableId="602879673">
    <w:abstractNumId w:val="4"/>
  </w:num>
  <w:num w:numId="5" w16cid:durableId="1131627524">
    <w:abstractNumId w:val="7"/>
  </w:num>
  <w:num w:numId="6" w16cid:durableId="1027482109">
    <w:abstractNumId w:val="3"/>
  </w:num>
  <w:num w:numId="7" w16cid:durableId="66079014">
    <w:abstractNumId w:val="2"/>
  </w:num>
  <w:num w:numId="8" w16cid:durableId="281544195">
    <w:abstractNumId w:val="1"/>
  </w:num>
  <w:num w:numId="9" w16cid:durableId="964891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34994"/>
    <w:rsid w:val="0006063C"/>
    <w:rsid w:val="0015074B"/>
    <w:rsid w:val="0018215E"/>
    <w:rsid w:val="00192C3B"/>
    <w:rsid w:val="001B067B"/>
    <w:rsid w:val="001B5359"/>
    <w:rsid w:val="0022733C"/>
    <w:rsid w:val="0029639D"/>
    <w:rsid w:val="002A1314"/>
    <w:rsid w:val="002D3D1A"/>
    <w:rsid w:val="002D786A"/>
    <w:rsid w:val="0032361E"/>
    <w:rsid w:val="00326F90"/>
    <w:rsid w:val="00336F8A"/>
    <w:rsid w:val="004270AB"/>
    <w:rsid w:val="00446421"/>
    <w:rsid w:val="004B6EC1"/>
    <w:rsid w:val="004F3830"/>
    <w:rsid w:val="0050011B"/>
    <w:rsid w:val="005110CF"/>
    <w:rsid w:val="005E18C1"/>
    <w:rsid w:val="006E26B4"/>
    <w:rsid w:val="00736B36"/>
    <w:rsid w:val="007446EC"/>
    <w:rsid w:val="00796EC3"/>
    <w:rsid w:val="0082608B"/>
    <w:rsid w:val="008B39D1"/>
    <w:rsid w:val="009228A3"/>
    <w:rsid w:val="0097296D"/>
    <w:rsid w:val="00983104"/>
    <w:rsid w:val="00A00D35"/>
    <w:rsid w:val="00A31A15"/>
    <w:rsid w:val="00A71E1B"/>
    <w:rsid w:val="00AA1D8D"/>
    <w:rsid w:val="00AB55EB"/>
    <w:rsid w:val="00AE2E85"/>
    <w:rsid w:val="00AE618B"/>
    <w:rsid w:val="00AF2A80"/>
    <w:rsid w:val="00B03D41"/>
    <w:rsid w:val="00B47730"/>
    <w:rsid w:val="00B610F3"/>
    <w:rsid w:val="00B7001F"/>
    <w:rsid w:val="00BB70FE"/>
    <w:rsid w:val="00BD5681"/>
    <w:rsid w:val="00C07C30"/>
    <w:rsid w:val="00C33C8E"/>
    <w:rsid w:val="00CB0664"/>
    <w:rsid w:val="00CB66B3"/>
    <w:rsid w:val="00CF499E"/>
    <w:rsid w:val="00CF76CE"/>
    <w:rsid w:val="00D339F8"/>
    <w:rsid w:val="00D73642"/>
    <w:rsid w:val="00D9420E"/>
    <w:rsid w:val="00DA0929"/>
    <w:rsid w:val="00DC0990"/>
    <w:rsid w:val="00E04E24"/>
    <w:rsid w:val="00E56D6F"/>
    <w:rsid w:val="00E74351"/>
    <w:rsid w:val="00E91D8B"/>
    <w:rsid w:val="00ED2CCF"/>
    <w:rsid w:val="00F61AAE"/>
    <w:rsid w:val="00F636F9"/>
    <w:rsid w:val="00F7152A"/>
    <w:rsid w:val="00F84B4B"/>
    <w:rsid w:val="00F8728E"/>
    <w:rsid w:val="00FA4769"/>
    <w:rsid w:val="00FC693F"/>
    <w:rsid w:val="00FE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AEA3FE8"/>
  <w14:defaultImageDpi w14:val="300"/>
  <w15:docId w15:val="{32E69130-76EC-4AAD-9027-42004189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0" w:line="240" w:lineRule="auto"/>
    </w:pPr>
    <w:rPr>
      <w:rFonts w:ascii="Arial" w:eastAsia="Arial" w:hAnsi="Arial"/>
      <w:sz w:val="17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aconcuadrcula1">
    <w:name w:val="Tabla con cuadrícula1"/>
    <w:basedOn w:val="Tablanormal"/>
    <w:next w:val="Tablaconcuadrcula"/>
    <w:uiPriority w:val="59"/>
    <w:rsid w:val="00D9420E"/>
    <w:pPr>
      <w:spacing w:after="0" w:line="240" w:lineRule="auto"/>
    </w:pPr>
    <w:rPr>
      <w:lang w:val="es-CR" w:eastAsia="es-C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D942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inccss@ccss.sa.c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550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Formulario FTI para usos no contemplados o fuera de indicación oficial - tratamiento crónico</vt:lpstr>
      <vt:lpstr/>
    </vt:vector>
  </TitlesOfParts>
  <Manager/>
  <Company/>
  <LinksUpToDate>false</LinksUpToDate>
  <CharactersWithSpaces>3573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FTI para usos no contemplados o fuera de indicación oficial - tratamiento crónico</dc:title>
  <dc:subject>Solicitud al Comité Central de Farmacoterapia</dc:subject>
  <dc:creator>Dirección de Farmacoepidemiología</dc:creator>
  <cp:keywords>FTI, CCF, CLF, tratamiento crónico, fuera de indicación, lineamiento institucional</cp:keywords>
  <dc:description>generated by python-docx</dc:description>
  <cp:lastModifiedBy>María José Guadamuz Angulo</cp:lastModifiedBy>
  <cp:revision>47</cp:revision>
  <dcterms:created xsi:type="dcterms:W3CDTF">2013-12-23T23:15:00Z</dcterms:created>
  <dcterms:modified xsi:type="dcterms:W3CDTF">2026-08-18T17:49:00Z</dcterms:modified>
  <cp:category/>
</cp:coreProperties>
</file>